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6" w:name="_GoBack"/>
      <w:bookmarkEnd w:id="16"/>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11</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2019课标全国Ⅱ卷 D篇 NASA HUNCH项目与太空细菌处理研究</w:t>
      </w:r>
      <w:r>
        <w:rPr>
          <w:rFonts w:hint="eastAsia" w:ascii="Times New Roman" w:hAnsi="Times New Roman" w:eastAsia="宋体" w:cs="Times New Roman"/>
          <w:b/>
          <w:sz w:val="24"/>
          <w:szCs w:val="24"/>
          <w:lang w:eastAsia="zh-CN"/>
        </w:rPr>
        <w:t>）</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Bacteria are an annoying problem for astronauts. The microorganisms(微生物)from our bodies grow uncontrollably on surfaces of the International Space Station, so astronauts spend hours cleaning them up each week. How is NASA overcoming this very tiny big problem?</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It's turning to a bunch of high school kids. But not just any kids. It is depending on NASA HUNCH high school classrooms, like the one science teachers Gene Gordon and Donna Himmelberg lead at Fairport High School in Fairport, New York.</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HUNCH is designed to connect high school classrooms with NASA engineers. For the past two years, Gordon's students have been studying ways to kill bacteria in zero gravity, and they think they're close to a solution(解决方案). “We don't give the students any breaks. They have to do it just like NASA engineers,”says Florence Gold, a project manager.</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“There are no tests,”Gordon says.“There is no graded homework. There almost are no grades, other than ‘Are you working towards your goal?’Basically, it's ‘I've got to produce this product and then, at the end of the year, present it to NASA.’Engineers come and really do an in⁃person review, and...it's not a very nice thing at times. It's a hard business review of your product.”</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Gordon says the HUNCH program has an impact(影响) on college admissions and practical life skills. “These kids are so absorbed in their studies that I just sit back. I don't teach.” And that annoying bacteria?Gordon says his students are emailing daily with NASA engineers about the problem, readying a workable solution to test in space.</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32</w:t>
      </w:r>
      <w:r>
        <w:rPr>
          <w:rFonts w:hint="default" w:ascii="Times New Roman" w:hAnsi="Times New Roman" w:eastAsia="宋体" w:cs="Times New Roman"/>
          <w:b w:val="0"/>
          <w:bCs w:val="0"/>
          <w:color w:val="auto"/>
          <w:kern w:val="2"/>
          <w:sz w:val="24"/>
          <w:szCs w:val="24"/>
          <w:lang w:val="en-US" w:eastAsia="zh-CN" w:bidi="ar-SA"/>
        </w:rPr>
        <w:t>.What do we know about the bacteria in the International Space Station?</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A.They are hard to get rid of.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B.They lead to air pollution.</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C.They appear in different forms.　　　　　D.They damage the instruments.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33</w:t>
      </w:r>
      <w:r>
        <w:rPr>
          <w:rFonts w:hint="default" w:ascii="Times New Roman" w:hAnsi="Times New Roman" w:eastAsia="宋体" w:cs="Times New Roman"/>
          <w:b w:val="0"/>
          <w:bCs w:val="0"/>
          <w:color w:val="auto"/>
          <w:kern w:val="2"/>
          <w:sz w:val="24"/>
          <w:szCs w:val="24"/>
          <w:lang w:val="en-US" w:eastAsia="zh-CN" w:bidi="ar-SA"/>
        </w:rPr>
        <w:t>.What is the purpose of the HUNCH program?</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A.To strengthen teacher⁃student relationships.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B.To sharpen students' communication skills.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C.To allow students to experience zero gravity.</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D.To link space technology with school education.</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w:t>
      </w:r>
      <w:r>
        <w:rPr>
          <w:rFonts w:hint="eastAsia" w:ascii="Times New Roman" w:hAnsi="Times New Roman" w:eastAsia="宋体" w:cs="Times New Roman"/>
          <w:b w:val="0"/>
          <w:bCs w:val="0"/>
          <w:color w:val="auto"/>
          <w:kern w:val="2"/>
          <w:sz w:val="24"/>
          <w:szCs w:val="24"/>
          <w:lang w:val="en-US" w:eastAsia="zh-CN" w:bidi="ar-SA"/>
        </w:rPr>
        <w:t>4</w:t>
      </w:r>
      <w:r>
        <w:rPr>
          <w:rFonts w:hint="default" w:ascii="Times New Roman" w:hAnsi="Times New Roman" w:eastAsia="宋体" w:cs="Times New Roman"/>
          <w:b w:val="0"/>
          <w:bCs w:val="0"/>
          <w:color w:val="auto"/>
          <w:kern w:val="2"/>
          <w:sz w:val="24"/>
          <w:szCs w:val="24"/>
          <w:lang w:val="en-US" w:eastAsia="zh-CN" w:bidi="ar-SA"/>
        </w:rPr>
        <w:t>.What do the NASA engineers do for the students in the program?</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A.Check their product.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B.Guide project designs.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C.Adjust work schedules.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D.Grade their homework.</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35</w:t>
      </w:r>
      <w:r>
        <w:rPr>
          <w:rFonts w:hint="default" w:ascii="Times New Roman" w:hAnsi="Times New Roman" w:eastAsia="宋体" w:cs="Times New Roman"/>
          <w:b w:val="0"/>
          <w:bCs w:val="0"/>
          <w:color w:val="auto"/>
          <w:kern w:val="2"/>
          <w:sz w:val="24"/>
          <w:szCs w:val="24"/>
          <w:lang w:val="en-US" w:eastAsia="zh-CN" w:bidi="ar-SA"/>
        </w:rPr>
        <w:t>.What is the best title for the text?</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A.NASA:The Home of Astronauts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B.Space:The Final Homework Frontier</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C.Nature:An Outdoor Classroom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D.HUNCH:A College Admission Reform</w:t>
      </w:r>
    </w:p>
    <w:p>
      <w:pPr>
        <w:spacing w:before="320" w:after="120" w:line="360" w:lineRule="auto"/>
        <w:ind w:left="0"/>
        <w:jc w:val="both"/>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本文为说明文，围绕“NASA HUNCH项目如何让高中生参与解决国际空间站细菌问题”展开，采用“提出问题—引出解决方案—介绍项目细节—说明项目影响”的逻辑结构，贴合高考说明文“问题导向、实例支撑、逻辑清晰”的考查范式，嵌入细节理解、主旨大意、推理判断等核心题型考点：</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提出问题（第1段）：点明宇航员面临的难题——国际空间站上人体携带的微生物（细菌）会不受控制地生长，宇航员每周需花费数小时清理，自然引出“NASA如何解决这一问题”的核心疑问，对应32题考点。</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引出解决方案（第1段后半部分+第2段）：给出答案——NASA借助HUNCH项目，让高中生参与研究；介绍HUNCH项目的核心目的（连接高中课堂与NASA工程师），以及Fairport高中Gene Gordon和Donna Himmelberg老师带领的学生团队的研究进展（研究零重力环境下杀菌方法，接近找到解决方案），对应33题考点。</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介绍项目细节（第3段）：通过Gordon老师和项目经理Florence Gold的话，说明项目的特点——无测试、无分级作业、无常规分数，核心要求是学生像NASA工程师一样，完成产品并在年底向NASA展示，且会接受工程师的严格产品评审，补充项目运作模式。</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说明项目影响与研究进展（第4段）：阐述HUNCH项目的意义——对学生的大学申请和实际生活技能有影响；补充细菌问题的解决进展——学生每天与NASA工程师邮件沟通，准备可在太空测试的可行解决方案，对应34题考点，呼应全文主旨，为35题标题题提供支撑。</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细菌对宇航员来说是个令人头疼的问题。来自我们身体的微生物会在国际空间站的表面不受控制地生长，因此宇航员每周要花费数小时清理它们。美国国家航空航天局（NASA）是如何克服这个“微小却棘手”的问题的呢？它正求助于一群高中生。但并非普通的孩子，而是依赖NASA HUNCH高中课堂，比如纽约州费尔波特市费尔波特高中的科学老师吉恩·戈登和唐娜·希梅尔伯格所带领的课堂。</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NCH项目旨在将高中课堂与NASA工程师联系起来。在过去的两年里，戈登的学生们一直在研究零重力环境下杀死细菌的方法，他们认为自己已经接近找到解决方案。“我们不会给学生任何喘息的机会。他们必须像NASA工程师一样工作，”项目经理弗洛伦斯·戈尔德说。</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没有测试，”戈登说，“没有分级作业。除了‘你是否在朝着目标努力？’之外，几乎没有任何分数。基本上，要求就是‘我必须做出这个产品，然后在年底向NASA展示’。工程师会亲自过来评审，而且……有时候评审并不轻松。这是对你产品的一次严格的业务评审。”</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戈登表示，HUNCH项目对大学申请和实际生活技能都有影响。“这些孩子全身心投入到学习中，我只需退到一旁，不用授课。”至于那些令人头疼的细菌？戈登说，他的学生们每天都在与NASA工程师通过邮件沟通这个问题，准备一个可行的解决方案，以便在太空中进行测试。</w:t>
      </w: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提出问题（对应第1段）</w:t>
      </w:r>
      <w:bookmarkEnd w:id="3"/>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bacteria n. 细菌（复数）——本文核心话题，宇航员面临的主要问题。</w:t>
      </w:r>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annoying adj. 令人头疼的；令人烦恼的——修饰“problem”，说明细菌问题的困扰程度，对应32题背景。</w:t>
      </w:r>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astronaut n. 宇航员——细菌问题的直接影响对象。</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microorganism n. 微生物——细菌的统称，对应前文的“bacteria”。</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grow uncontrollably 不受控制地生长——细菌的核心特点，也是宇航员需要清理它们的原因，对应32题考点。</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surface n. 表面——细菌生长的位置（国际空间站表面）。</w:t>
      </w:r>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International Space Station 国际空间站——细菌生长的场景，高考高频专有名词。</w:t>
      </w:r>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spend v. 花费（时间、金钱）——固定搭配“spend+时间+doing sth.”，指宇航员花费时间清理细菌。</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clean up 清理；清除——指宇航员清理空间站上的细菌，对应32题“摆脱细菌”的考点。</w:t>
      </w:r>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overcome v. 克服；解决——指NASA解决细菌问题的动作。</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tiny adj. 微小的——形容细菌的体积，与“big problem”形成对比，突出问题的棘手。</w:t>
      </w:r>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turn to 求助于；转向——指NASA向高中生寻求帮助的方式。</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bunch of 一群——修饰“high school kids”，指参与项目的高中生群体。</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depend on 依赖；依靠——指NASA依赖HUNCH高中课堂解决问题。</w:t>
      </w:r>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lead v. 带领；指导——指老师带领课堂参与HUNCH项目。</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引出解决方案（对应第2段）</w:t>
      </w:r>
      <w:bookmarkEnd w:id="4"/>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designed to 旨在；目的是——说明HUNCH项目的设计初衷，对应33题考点。</w:t>
      </w:r>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connect...with... 把……和……连接起来——HUNCH项目的核心功能（连接高中课堂与NASA工程师），对应33题考点。</w:t>
      </w:r>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NASA engineer NASA工程师——项目的合作方，指导学生研究。</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for the past two years 在过去的两年里——表示学生研究的时间跨度，用现在完成时的标志。</w:t>
      </w:r>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study v. 研究；探究——指学生研究杀菌方法的动作。</w:t>
      </w:r>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way n. 方法；方式——指杀死细菌的途径。</w:t>
      </w:r>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kill bacteria 杀死细菌——学生研究的核心目标。</w:t>
      </w:r>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zero gravity 零重力——太空环境的核心特点，也是杀菌研究的关键背景。</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close to 接近；临近——指学生接近找到解决方案，体现研究进展。</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solution n. 解决方案——学生研究的最终目标。</w:t>
      </w:r>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give sb. breaks 给某人喘息机会；让某人休息——项目经理Florence Gold描述项目的严格性。</w:t>
      </w:r>
    </w:p>
    <w:p>
      <w:pPr>
        <w:numPr>
          <w:ilvl w:val="0"/>
          <w:numId w:val="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have to 必须；不得不——强调学生需要像NASA工程师一样严格要求自己。</w:t>
      </w:r>
    </w:p>
    <w:p>
      <w:pPr>
        <w:numPr>
          <w:ilvl w:val="0"/>
          <w:numId w:val="3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project manager 项目经理——指Florence Gold的身份，负责项目管理。</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介绍项目细节（对应第3段）</w:t>
      </w:r>
      <w:bookmarkEnd w:id="5"/>
    </w:p>
    <w:p>
      <w:pPr>
        <w:numPr>
          <w:ilvl w:val="0"/>
          <w:numId w:val="3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test n. 测试；考试——指项目中没有常规的测试环节。</w:t>
      </w:r>
    </w:p>
    <w:p>
      <w:pPr>
        <w:numPr>
          <w:ilvl w:val="0"/>
          <w:numId w:val="3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graded homework 分级作业；有分数的作业——指项目中没有常规的作业评分。</w:t>
      </w:r>
    </w:p>
    <w:p>
      <w:pPr>
        <w:numPr>
          <w:ilvl w:val="0"/>
          <w:numId w:val="3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grade n. 分数；成绩——指项目中几乎没有常规的分数评价。</w:t>
      </w:r>
    </w:p>
    <w:p>
      <w:pPr>
        <w:numPr>
          <w:ilvl w:val="0"/>
          <w:numId w:val="3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work towards 朝着……努力——指学生的核心要求是朝着目标推进研究。</w:t>
      </w:r>
    </w:p>
    <w:p>
      <w:pPr>
        <w:numPr>
          <w:ilvl w:val="0"/>
          <w:numId w:val="3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goal n. 目标——指学生需要完成的研究目标（做出产品并展示）。</w:t>
      </w:r>
    </w:p>
    <w:p>
      <w:pPr>
        <w:numPr>
          <w:ilvl w:val="0"/>
          <w:numId w:val="3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basically adv. 基本上；大体上——用于总结项目的核心要求。</w:t>
      </w:r>
    </w:p>
    <w:p>
      <w:pPr>
        <w:numPr>
          <w:ilvl w:val="0"/>
          <w:numId w:val="3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produce v. 制作；生产——指学生需要制作出研究产品。</w:t>
      </w:r>
    </w:p>
    <w:p>
      <w:pPr>
        <w:numPr>
          <w:ilvl w:val="0"/>
          <w:numId w:val="4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product n. 产品——指学生的研究成果（杀菌相关产品）。</w:t>
      </w:r>
    </w:p>
    <w:p>
      <w:pPr>
        <w:numPr>
          <w:ilvl w:val="0"/>
          <w:numId w:val="4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 the end of the year 在年底——指学生展示产品的时间节点。</w:t>
      </w:r>
    </w:p>
    <w:p>
      <w:pPr>
        <w:numPr>
          <w:ilvl w:val="0"/>
          <w:numId w:val="4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present v. 展示；呈现——指学生向NASA展示自己的研究产品。</w:t>
      </w:r>
    </w:p>
    <w:p>
      <w:pPr>
        <w:numPr>
          <w:ilvl w:val="0"/>
          <w:numId w:val="4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in-person adj. 亲自的；当面的——修饰“review”，指工程师亲自进行评审。</w:t>
      </w:r>
    </w:p>
    <w:p>
      <w:pPr>
        <w:numPr>
          <w:ilvl w:val="0"/>
          <w:numId w:val="4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review n. 评审；审查——指工程师对学生产品的评估，对应34题考点。</w:t>
      </w:r>
    </w:p>
    <w:p>
      <w:pPr>
        <w:numPr>
          <w:ilvl w:val="0"/>
          <w:numId w:val="4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nice adj. 轻松的；愉快的（此处为反义用法，指评审并不轻松）——高考熟词生义。</w:t>
      </w:r>
    </w:p>
    <w:p>
      <w:pPr>
        <w:numPr>
          <w:ilvl w:val="0"/>
          <w:numId w:val="4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 times 有时；偶尔——说明评审严格的频率。</w:t>
      </w:r>
    </w:p>
    <w:p>
      <w:pPr>
        <w:numPr>
          <w:ilvl w:val="0"/>
          <w:numId w:val="4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hard adj. 严格的；艰难的——修饰“business review”，强调评审的严格性。</w:t>
      </w:r>
    </w:p>
    <w:p>
      <w:pPr>
        <w:numPr>
          <w:ilvl w:val="0"/>
          <w:numId w:val="4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business review 业务评审；产品评审——指对学生研究产品的正式评估。</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说明项目影响与研究进展（对应第4段）</w:t>
      </w:r>
      <w:bookmarkEnd w:id="6"/>
    </w:p>
    <w:p>
      <w:pPr>
        <w:numPr>
          <w:ilvl w:val="0"/>
          <w:numId w:val="4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impact n. 影响；作用——指HUNCH项目对学生的影响，固定搭配“have an impact on”，高考高频短语。</w:t>
      </w:r>
    </w:p>
    <w:p>
      <w:pPr>
        <w:numPr>
          <w:ilvl w:val="0"/>
          <w:numId w:val="5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college admission 大学申请——HUNCH项目影响的方面之一。</w:t>
      </w:r>
    </w:p>
    <w:p>
      <w:pPr>
        <w:numPr>
          <w:ilvl w:val="0"/>
          <w:numId w:val="5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practical life skill 实际生活技能——HUNCH项目影响的另一方面，指学生在项目中获得的实用技能。</w:t>
      </w:r>
    </w:p>
    <w:p>
      <w:pPr>
        <w:numPr>
          <w:ilvl w:val="0"/>
          <w:numId w:val="5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absorbed adj. 全神贯注的；投入的——固定搭配“be absorbed in”，指学生全身心投入研究。</w:t>
      </w:r>
    </w:p>
    <w:p>
      <w:pPr>
        <w:numPr>
          <w:ilvl w:val="0"/>
          <w:numId w:val="5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sit back 退到一旁；不干预——指Gordon老师无需过多授课，学生自主研究。</w:t>
      </w:r>
    </w:p>
    <w:p>
      <w:pPr>
        <w:numPr>
          <w:ilvl w:val="0"/>
          <w:numId w:val="5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daily adv. 每天；日常地——强调沟通的频率，体现研究的积极性。</w:t>
      </w:r>
    </w:p>
    <w:p>
      <w:pPr>
        <w:numPr>
          <w:ilvl w:val="0"/>
          <w:numId w:val="5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ready v. 准备；使准备好——指学生准备可测试的解决方案。</w:t>
      </w:r>
    </w:p>
    <w:p>
      <w:pPr>
        <w:numPr>
          <w:ilvl w:val="0"/>
          <w:numId w:val="5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workable adj. 可行的；可操作的——修饰“solution”，指能够在太空测试的有效方案。</w:t>
      </w:r>
    </w:p>
    <w:p>
      <w:pPr>
        <w:numPr>
          <w:ilvl w:val="0"/>
          <w:numId w:val="5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test in space 在太空中测试——学生研究成果的最终验证方式。</w:t>
      </w:r>
    </w:p>
    <w:p>
      <w:pPr>
        <w:spacing w:before="320" w:after="120" w:line="360" w:lineRule="auto"/>
        <w:ind w:left="0"/>
        <w:jc w:val="both"/>
        <w:outlineLvl w:val="1"/>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四、核心词块精讲精练</w:t>
      </w:r>
      <w:bookmarkEnd w:id="7"/>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 xml:space="preserve">1.       </w:t>
      </w:r>
      <w:r>
        <w:rPr>
          <w:rFonts w:hint="default" w:ascii="Times New Roman" w:hAnsi="Times New Roman" w:eastAsia="宋体" w:cs="Times New Roman"/>
          <w:b/>
          <w:bCs/>
          <w:sz w:val="24"/>
          <w:szCs w:val="24"/>
        </w:rPr>
        <w:t xml:space="preserve">connect...with... </w:t>
      </w:r>
      <w:r>
        <w:rPr>
          <w:rFonts w:hint="default" w:ascii="Times New Roman" w:hAnsi="Times New Roman" w:eastAsia="宋体" w:cs="Times New Roman"/>
          <w:sz w:val="24"/>
          <w:szCs w:val="24"/>
        </w:rPr>
        <w:t>把……和……连接起来</w:t>
      </w:r>
    </w:p>
    <w:p>
      <w:pPr>
        <w:numPr>
          <w:ilvl w:val="0"/>
          <w:numId w:val="5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HUNCH program is designed to </w:t>
      </w:r>
      <w:r>
        <w:rPr>
          <w:rFonts w:hint="default" w:ascii="Times New Roman" w:hAnsi="Times New Roman" w:eastAsia="宋体" w:cs="Times New Roman"/>
          <w:color w:val="0000FF"/>
          <w:sz w:val="24"/>
          <w:szCs w:val="24"/>
        </w:rPr>
        <w:t>connect</w:t>
      </w:r>
      <w:r>
        <w:rPr>
          <w:rFonts w:hint="default" w:ascii="Times New Roman" w:hAnsi="Times New Roman" w:eastAsia="宋体" w:cs="Times New Roman"/>
          <w:sz w:val="24"/>
          <w:szCs w:val="24"/>
        </w:rPr>
        <w:t xml:space="preserve"> high school classrooms </w:t>
      </w:r>
      <w:r>
        <w:rPr>
          <w:rFonts w:hint="default" w:ascii="Times New Roman" w:hAnsi="Times New Roman" w:eastAsia="宋体" w:cs="Times New Roman"/>
          <w:color w:val="0000FF"/>
          <w:sz w:val="24"/>
          <w:szCs w:val="24"/>
        </w:rPr>
        <w:t xml:space="preserve">with </w:t>
      </w:r>
      <w:r>
        <w:rPr>
          <w:rFonts w:hint="default" w:ascii="Times New Roman" w:hAnsi="Times New Roman" w:eastAsia="宋体" w:cs="Times New Roman"/>
          <w:sz w:val="24"/>
          <w:szCs w:val="24"/>
        </w:rPr>
        <w:t>NASA engineers.（高考阅读：项目介绍类）</w:t>
      </w:r>
    </w:p>
    <w:p>
      <w:pPr>
        <w:numPr>
          <w:ilvl w:val="0"/>
          <w:numId w:val="5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翻译：HUNCH项目旨在将高中课堂与NASA工程师连接起来。</w:t>
      </w:r>
    </w:p>
    <w:p>
      <w:pPr>
        <w:numPr>
          <w:ilvl w:val="0"/>
          <w:numId w:val="6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例句2：Schools should </w:t>
      </w:r>
      <w:r>
        <w:rPr>
          <w:rFonts w:hint="default" w:ascii="Times New Roman" w:hAnsi="Times New Roman" w:eastAsia="宋体" w:cs="Times New Roman"/>
          <w:color w:val="0000FF"/>
          <w:sz w:val="24"/>
          <w:szCs w:val="24"/>
        </w:rPr>
        <w:t>connect</w:t>
      </w:r>
      <w:r>
        <w:rPr>
          <w:rFonts w:hint="default" w:ascii="Times New Roman" w:hAnsi="Times New Roman" w:eastAsia="宋体" w:cs="Times New Roman"/>
          <w:sz w:val="24"/>
          <w:szCs w:val="24"/>
        </w:rPr>
        <w:t xml:space="preserve"> classroom teaching </w:t>
      </w:r>
      <w:r>
        <w:rPr>
          <w:rFonts w:hint="default" w:ascii="Times New Roman" w:hAnsi="Times New Roman" w:eastAsia="宋体" w:cs="Times New Roman"/>
          <w:color w:val="0000FF"/>
          <w:sz w:val="24"/>
          <w:szCs w:val="24"/>
        </w:rPr>
        <w:t>with</w:t>
      </w:r>
      <w:r>
        <w:rPr>
          <w:rFonts w:hint="default" w:ascii="Times New Roman" w:hAnsi="Times New Roman" w:eastAsia="宋体" w:cs="Times New Roman"/>
          <w:sz w:val="24"/>
          <w:szCs w:val="24"/>
        </w:rPr>
        <w:t xml:space="preserve"> real-life practice to improve students' practical skills.（高考写作：教育话题）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b/>
          <w:bCs/>
          <w:sz w:val="24"/>
          <w:szCs w:val="24"/>
        </w:rPr>
        <w:t>have an impact on</w:t>
      </w:r>
      <w:r>
        <w:rPr>
          <w:rFonts w:hint="default" w:ascii="Times New Roman" w:hAnsi="Times New Roman" w:eastAsia="宋体" w:cs="Times New Roman"/>
          <w:sz w:val="24"/>
          <w:szCs w:val="24"/>
        </w:rPr>
        <w:t xml:space="preserve"> 对……有影响</w:t>
      </w:r>
    </w:p>
    <w:p>
      <w:pPr>
        <w:numPr>
          <w:ilvl w:val="0"/>
          <w:numId w:val="6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HUNCH program </w:t>
      </w:r>
      <w:r>
        <w:rPr>
          <w:rFonts w:hint="default" w:ascii="Times New Roman" w:hAnsi="Times New Roman" w:eastAsia="宋体" w:cs="Times New Roman"/>
          <w:color w:val="0000FF"/>
          <w:sz w:val="24"/>
          <w:szCs w:val="24"/>
        </w:rPr>
        <w:t>has</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FF"/>
          <w:sz w:val="24"/>
          <w:szCs w:val="24"/>
        </w:rPr>
        <w:t>a positive</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FF"/>
          <w:sz w:val="24"/>
          <w:szCs w:val="24"/>
        </w:rPr>
        <w:t>impact on</w:t>
      </w:r>
      <w:r>
        <w:rPr>
          <w:rFonts w:hint="default" w:ascii="Times New Roman" w:hAnsi="Times New Roman" w:eastAsia="宋体" w:cs="Times New Roman"/>
          <w:sz w:val="24"/>
          <w:szCs w:val="24"/>
        </w:rPr>
        <w:t xml:space="preserve"> college admissions and practical life skills.（高考阅读：细节类）</w:t>
      </w:r>
    </w:p>
    <w:p>
      <w:pPr>
        <w:numPr>
          <w:ilvl w:val="0"/>
          <w:numId w:val="6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翻译：HUNCH项目对大学申请和实际生活技能都有积极影响。</w:t>
      </w:r>
    </w:p>
    <w:p>
      <w:pPr>
        <w:numPr>
          <w:ilvl w:val="0"/>
          <w:numId w:val="6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例句2：Reading widely </w:t>
      </w:r>
      <w:r>
        <w:rPr>
          <w:rFonts w:hint="default" w:ascii="Times New Roman" w:hAnsi="Times New Roman" w:eastAsia="宋体" w:cs="Times New Roman"/>
          <w:color w:val="0000FF"/>
          <w:sz w:val="24"/>
          <w:szCs w:val="24"/>
        </w:rPr>
        <w:t xml:space="preserve">has a great impact on </w:t>
      </w:r>
      <w:r>
        <w:rPr>
          <w:rFonts w:hint="default" w:ascii="Times New Roman" w:hAnsi="Times New Roman" w:eastAsia="宋体" w:cs="Times New Roman"/>
          <w:sz w:val="24"/>
          <w:szCs w:val="24"/>
        </w:rPr>
        <w:t>our vocabulary and writing ability.（高考写作：阅读话题）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be absorbed in</w:t>
      </w:r>
      <w:r>
        <w:rPr>
          <w:rFonts w:hint="default" w:ascii="Times New Roman" w:hAnsi="Times New Roman" w:eastAsia="宋体" w:cs="Times New Roman"/>
          <w:sz w:val="24"/>
          <w:szCs w:val="24"/>
        </w:rPr>
        <w:t xml:space="preserve"> 全神贯注于；全身心投入到</w:t>
      </w:r>
    </w:p>
    <w:p>
      <w:pPr>
        <w:numPr>
          <w:ilvl w:val="0"/>
          <w:numId w:val="6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students in the HUNCH program </w:t>
      </w:r>
      <w:r>
        <w:rPr>
          <w:rFonts w:hint="default" w:ascii="Times New Roman" w:hAnsi="Times New Roman" w:eastAsia="宋体" w:cs="Times New Roman"/>
          <w:color w:val="0000FF"/>
          <w:sz w:val="24"/>
          <w:szCs w:val="24"/>
        </w:rPr>
        <w:t>are</w:t>
      </w:r>
      <w:r>
        <w:rPr>
          <w:rFonts w:hint="default" w:ascii="Times New Roman" w:hAnsi="Times New Roman" w:eastAsia="宋体" w:cs="Times New Roman"/>
          <w:sz w:val="24"/>
          <w:szCs w:val="24"/>
        </w:rPr>
        <w:t xml:space="preserve"> so</w:t>
      </w:r>
      <w:r>
        <w:rPr>
          <w:rFonts w:hint="default" w:ascii="Times New Roman" w:hAnsi="Times New Roman" w:eastAsia="宋体" w:cs="Times New Roman"/>
          <w:color w:val="0000FF"/>
          <w:sz w:val="24"/>
          <w:szCs w:val="24"/>
        </w:rPr>
        <w:t xml:space="preserve"> absorbed in</w:t>
      </w:r>
      <w:r>
        <w:rPr>
          <w:rFonts w:hint="default" w:ascii="Times New Roman" w:hAnsi="Times New Roman" w:eastAsia="宋体" w:cs="Times New Roman"/>
          <w:sz w:val="24"/>
          <w:szCs w:val="24"/>
        </w:rPr>
        <w:t xml:space="preserve"> their studies that their teacher doesn't need to teach.（高考阅读：细节类）</w:t>
      </w:r>
    </w:p>
    <w:p>
      <w:pPr>
        <w:numPr>
          <w:ilvl w:val="0"/>
          <w:numId w:val="6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翻译：HUNCH项目的学生们全身心投入到学习中，他们的老师无需授课。</w:t>
      </w:r>
    </w:p>
    <w:p>
      <w:pPr>
        <w:numPr>
          <w:ilvl w:val="0"/>
          <w:numId w:val="6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 xml:space="preserve">be absorbed in </w:t>
      </w:r>
      <w:r>
        <w:rPr>
          <w:rFonts w:hint="default" w:ascii="Times New Roman" w:hAnsi="Times New Roman" w:eastAsia="宋体" w:cs="Times New Roman"/>
          <w:sz w:val="24"/>
          <w:szCs w:val="24"/>
        </w:rPr>
        <w:t>our study to make greater progress.（高考写作：学习态度话题）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 xml:space="preserve">clean up </w:t>
      </w:r>
      <w:r>
        <w:rPr>
          <w:rFonts w:hint="default" w:ascii="Times New Roman" w:hAnsi="Times New Roman" w:eastAsia="宋体" w:cs="Times New Roman"/>
          <w:sz w:val="24"/>
          <w:szCs w:val="24"/>
        </w:rPr>
        <w:t>清理；清除</w:t>
      </w:r>
    </w:p>
    <w:p>
      <w:pPr>
        <w:numPr>
          <w:ilvl w:val="0"/>
          <w:numId w:val="6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例句1：Astronauts spend hours </w:t>
      </w:r>
      <w:r>
        <w:rPr>
          <w:rFonts w:hint="default" w:ascii="Times New Roman" w:hAnsi="Times New Roman" w:eastAsia="宋体" w:cs="Times New Roman"/>
          <w:color w:val="0000FF"/>
          <w:sz w:val="24"/>
          <w:szCs w:val="24"/>
        </w:rPr>
        <w:t>cleaning up</w:t>
      </w:r>
      <w:r>
        <w:rPr>
          <w:rFonts w:hint="default" w:ascii="Times New Roman" w:hAnsi="Times New Roman" w:eastAsia="宋体" w:cs="Times New Roman"/>
          <w:sz w:val="24"/>
          <w:szCs w:val="24"/>
        </w:rPr>
        <w:t xml:space="preserve"> bacteria on the International Space Station each week.（高考阅读：细节类）</w:t>
      </w:r>
    </w:p>
    <w:p>
      <w:pPr>
        <w:numPr>
          <w:ilvl w:val="0"/>
          <w:numId w:val="6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翻译：宇航员每周花费数小时清理国际空间站上的细菌。</w:t>
      </w:r>
    </w:p>
    <w:p>
      <w:pPr>
        <w:numPr>
          <w:ilvl w:val="0"/>
          <w:numId w:val="6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clean up</w:t>
      </w:r>
      <w:r>
        <w:rPr>
          <w:rFonts w:hint="default" w:ascii="Times New Roman" w:hAnsi="Times New Roman" w:eastAsia="宋体" w:cs="Times New Roman"/>
          <w:sz w:val="24"/>
          <w:szCs w:val="24"/>
        </w:rPr>
        <w:t xml:space="preserve"> our classroom regularly to keep a healthy learning environment.（高考写作：校园生活话题）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default" w:ascii="Times New Roman" w:hAnsi="Times New Roman" w:eastAsia="宋体" w:cs="Times New Roman"/>
          <w:b/>
          <w:bCs/>
          <w:sz w:val="24"/>
          <w:szCs w:val="24"/>
        </w:rPr>
        <w:t xml:space="preserve">turn to </w:t>
      </w:r>
      <w:r>
        <w:rPr>
          <w:rFonts w:hint="default" w:ascii="Times New Roman" w:hAnsi="Times New Roman" w:eastAsia="宋体" w:cs="Times New Roman"/>
          <w:sz w:val="24"/>
          <w:szCs w:val="24"/>
        </w:rPr>
        <w:t>求助于；转向</w:t>
      </w:r>
    </w:p>
    <w:p>
      <w:pPr>
        <w:numPr>
          <w:ilvl w:val="0"/>
          <w:numId w:val="7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例句1：To solve the bacteria problem, NASA is </w:t>
      </w:r>
      <w:r>
        <w:rPr>
          <w:rFonts w:hint="default" w:ascii="Times New Roman" w:hAnsi="Times New Roman" w:eastAsia="宋体" w:cs="Times New Roman"/>
          <w:color w:val="0000FF"/>
          <w:sz w:val="24"/>
          <w:szCs w:val="24"/>
        </w:rPr>
        <w:t>turning to</w:t>
      </w:r>
      <w:r>
        <w:rPr>
          <w:rFonts w:hint="default" w:ascii="Times New Roman" w:hAnsi="Times New Roman" w:eastAsia="宋体" w:cs="Times New Roman"/>
          <w:sz w:val="24"/>
          <w:szCs w:val="24"/>
        </w:rPr>
        <w:t xml:space="preserve"> high school kids in the HUNCH program.（高考阅读：细节类）</w:t>
      </w:r>
    </w:p>
    <w:p>
      <w:pPr>
        <w:numPr>
          <w:ilvl w:val="0"/>
          <w:numId w:val="7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翻译：为了解决细菌问题，NASA正求助于HUNCH项目中的高中生。</w:t>
      </w:r>
    </w:p>
    <w:p>
      <w:pPr>
        <w:numPr>
          <w:ilvl w:val="0"/>
          <w:numId w:val="7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例句2：When we meet difficulties in study, we can </w:t>
      </w:r>
      <w:r>
        <w:rPr>
          <w:rFonts w:hint="default" w:ascii="Times New Roman" w:hAnsi="Times New Roman" w:eastAsia="宋体" w:cs="Times New Roman"/>
          <w:color w:val="0000FF"/>
          <w:sz w:val="24"/>
          <w:szCs w:val="24"/>
        </w:rPr>
        <w:t>turn to</w:t>
      </w:r>
      <w:r>
        <w:rPr>
          <w:rFonts w:hint="default" w:ascii="Times New Roman" w:hAnsi="Times New Roman" w:eastAsia="宋体" w:cs="Times New Roman"/>
          <w:sz w:val="24"/>
          <w:szCs w:val="24"/>
        </w:rPr>
        <w:t xml:space="preserve"> our teachers and classmates for help.（高考写作：学习困难话题）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rPr>
        <w:t>be designed to</w:t>
      </w:r>
      <w:r>
        <w:rPr>
          <w:rFonts w:hint="default" w:ascii="Times New Roman" w:hAnsi="Times New Roman" w:eastAsia="宋体" w:cs="Times New Roman"/>
          <w:sz w:val="24"/>
          <w:szCs w:val="24"/>
        </w:rPr>
        <w:t xml:space="preserve"> 旨在；目的是</w:t>
      </w:r>
    </w:p>
    <w:p>
      <w:pPr>
        <w:numPr>
          <w:ilvl w:val="0"/>
          <w:numId w:val="7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HUNCH program </w:t>
      </w:r>
      <w:r>
        <w:rPr>
          <w:rFonts w:hint="default" w:ascii="Times New Roman" w:hAnsi="Times New Roman" w:eastAsia="宋体" w:cs="Times New Roman"/>
          <w:color w:val="0000FF"/>
          <w:sz w:val="24"/>
          <w:szCs w:val="24"/>
        </w:rPr>
        <w:t xml:space="preserve">is designed to </w:t>
      </w:r>
      <w:r>
        <w:rPr>
          <w:rFonts w:hint="default" w:ascii="Times New Roman" w:hAnsi="Times New Roman" w:eastAsia="宋体" w:cs="Times New Roman"/>
          <w:sz w:val="24"/>
          <w:szCs w:val="24"/>
        </w:rPr>
        <w:t>connect high school education with space technology.（高考阅读：主旨类）</w:t>
      </w:r>
    </w:p>
    <w:p>
      <w:pPr>
        <w:numPr>
          <w:ilvl w:val="0"/>
          <w:numId w:val="7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翻译：HUNCH项目旨在将高中教育与太空技术连接起来。</w:t>
      </w:r>
    </w:p>
    <w:p>
      <w:pPr>
        <w:numPr>
          <w:ilvl w:val="0"/>
          <w:numId w:val="7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例句2：This new policy </w:t>
      </w:r>
      <w:r>
        <w:rPr>
          <w:rFonts w:hint="default" w:ascii="Times New Roman" w:hAnsi="Times New Roman" w:eastAsia="宋体" w:cs="Times New Roman"/>
          <w:color w:val="0000FF"/>
          <w:sz w:val="24"/>
          <w:szCs w:val="24"/>
        </w:rPr>
        <w:t>is designed to</w:t>
      </w:r>
      <w:r>
        <w:rPr>
          <w:rFonts w:hint="default" w:ascii="Times New Roman" w:hAnsi="Times New Roman" w:eastAsia="宋体" w:cs="Times New Roman"/>
          <w:sz w:val="24"/>
          <w:szCs w:val="24"/>
        </w:rPr>
        <w:t xml:space="preserve"> help students develop all-round abilities.（高考写作：教育政策话题）</w:t>
      </w:r>
    </w:p>
    <w:p>
      <w:pPr>
        <w:spacing w:before="320" w:after="120" w:line="360" w:lineRule="auto"/>
        <w:ind w:left="0"/>
        <w:jc w:val="both"/>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五、语篇迁移 短文填空</w:t>
      </w:r>
      <w:bookmarkEnd w:id="8"/>
    </w:p>
    <w:p>
      <w:pPr>
        <w:spacing w:before="300" w:after="120" w:line="360" w:lineRule="auto"/>
        <w:ind w:left="0"/>
        <w:jc w:val="center"/>
        <w:outlineLvl w:val="2"/>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Topic：NASA HUNCH Program and the Solution to Space Bacteria</w:t>
      </w:r>
      <w:bookmarkEnd w:id="9"/>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Bacteria are an 1.___________（令人头疼的） problem for astronauts. The 2.___________（微生物） from human bodies 3.___________（不受控制地生长） on the surfaces of the 4.___________（国际空间站）, so astronauts 5.___________（花费） hours 6.___________（清理） them each week. To 7.___________（克服） this problem, NASA is 8.___________（求助于） high school kids in the HUNCH program.</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HUNCH program 9.___________（旨在） 10.___________（把……和……连接起来） high school classrooms with 11.___________（NASA工程师）. For two years, students have been 12.___________（研究） ways to 13.___________（杀死细菌） in 14.___________（零重力）, and they are 15.___________（接近） a 16.___________（解决方案）. The program has no tests or graded homework; students must 17.___________（制作） a product and 18.___________（展示） it to NASA at the end of the year, and NASA engineers will do an 19.___________（亲自的） 20.___________（评审）.</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HUNCH program 21.___________（对……有影响） students' 22.___________（大学申请） and 23.___________（实际生活技能）. The students are 24.___________（全神贯注于） their studies and 25.___________（发邮件） daily with NASA engineers, 26.___________（准备） a 27.___________（可行的） solution to 28.___________（在太空中测试）.</w:t>
      </w:r>
    </w:p>
    <w:p>
      <w:pPr>
        <w:spacing w:before="300" w:after="120" w:line="360" w:lineRule="auto"/>
        <w:ind w:left="0"/>
        <w:jc w:val="both"/>
        <w:outlineLvl w:val="2"/>
        <w:rPr>
          <w:rFonts w:hint="default" w:ascii="Times New Roman" w:hAnsi="Times New Roman" w:eastAsia="宋体" w:cs="Times New Roman"/>
          <w:sz w:val="24"/>
          <w:szCs w:val="24"/>
        </w:rPr>
      </w:pPr>
      <w:bookmarkStart w:id="10" w:name="heading_11"/>
      <w:bookmarkStart w:id="11" w:name="heading_10"/>
      <w:r>
        <w:rPr>
          <w:rFonts w:hint="eastAsia" w:ascii="Times New Roman" w:hAnsi="Times New Roman" w:eastAsia="宋体" w:cs="Times New Roman"/>
          <w:b/>
          <w:sz w:val="24"/>
          <w:szCs w:val="24"/>
          <w:lang w:val="en-US" w:eastAsia="zh-CN"/>
        </w:rPr>
        <w:t xml:space="preserve">答案 </w:t>
      </w:r>
      <w:r>
        <w:rPr>
          <w:rFonts w:hint="default" w:ascii="Times New Roman" w:hAnsi="Times New Roman" w:eastAsia="宋体" w:cs="Times New Roman"/>
          <w:b/>
          <w:sz w:val="24"/>
          <w:szCs w:val="24"/>
        </w:rPr>
        <w:t>核心词块例句2翻译</w:t>
      </w:r>
      <w:bookmarkEnd w:id="10"/>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1. 学校应将课堂教学与实际生活结合起来，以提升学生的实践能力。（对应connect...with...）</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2. 广泛阅读对我们的词汇量和写作能力有很大影响。（对应have an impact on）</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3. 我们应该全身心投入到学习中，以取得更大的进步。（对应be absorbed in）</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4. 我们应该定期清理教室，以保持健康的学习环境。（对应clean up）</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5. 当我们在学习中遇到困难时，可以向老师和同学求助。（对应turn to）</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6. 这项新政策旨在帮助学生培养全面的能力。（对应be designed to）</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1"/>
    </w:p>
    <w:p>
      <w:pPr>
        <w:numPr>
          <w:ilvl w:val="0"/>
          <w:numId w:val="7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annoying</w:t>
      </w:r>
    </w:p>
    <w:p>
      <w:pPr>
        <w:numPr>
          <w:ilvl w:val="0"/>
          <w:numId w:val="7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microorganisms</w:t>
      </w:r>
    </w:p>
    <w:p>
      <w:pPr>
        <w:numPr>
          <w:ilvl w:val="0"/>
          <w:numId w:val="7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grow uncontrollably</w:t>
      </w:r>
    </w:p>
    <w:p>
      <w:pPr>
        <w:numPr>
          <w:ilvl w:val="0"/>
          <w:numId w:val="7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International Space Station</w:t>
      </w:r>
    </w:p>
    <w:p>
      <w:pPr>
        <w:numPr>
          <w:ilvl w:val="0"/>
          <w:numId w:val="8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spend</w:t>
      </w:r>
    </w:p>
    <w:p>
      <w:pPr>
        <w:numPr>
          <w:ilvl w:val="0"/>
          <w:numId w:val="8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cleaning up</w:t>
      </w:r>
    </w:p>
    <w:p>
      <w:pPr>
        <w:numPr>
          <w:ilvl w:val="0"/>
          <w:numId w:val="8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overcome</w:t>
      </w:r>
    </w:p>
    <w:p>
      <w:pPr>
        <w:numPr>
          <w:ilvl w:val="0"/>
          <w:numId w:val="8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turning to</w:t>
      </w:r>
    </w:p>
    <w:p>
      <w:pPr>
        <w:numPr>
          <w:ilvl w:val="0"/>
          <w:numId w:val="8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is designed to</w:t>
      </w:r>
    </w:p>
    <w:p>
      <w:pPr>
        <w:numPr>
          <w:ilvl w:val="0"/>
          <w:numId w:val="8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connect</w:t>
      </w:r>
    </w:p>
    <w:p>
      <w:pPr>
        <w:numPr>
          <w:ilvl w:val="0"/>
          <w:numId w:val="8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NASA engineers</w:t>
      </w:r>
    </w:p>
    <w:p>
      <w:pPr>
        <w:numPr>
          <w:ilvl w:val="0"/>
          <w:numId w:val="8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studying</w:t>
      </w:r>
    </w:p>
    <w:p>
      <w:pPr>
        <w:numPr>
          <w:ilvl w:val="0"/>
          <w:numId w:val="8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kill bacteria</w:t>
      </w:r>
    </w:p>
    <w:p>
      <w:pPr>
        <w:numPr>
          <w:ilvl w:val="0"/>
          <w:numId w:val="8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zero gravity</w:t>
      </w:r>
    </w:p>
    <w:p>
      <w:pPr>
        <w:numPr>
          <w:ilvl w:val="0"/>
          <w:numId w:val="9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close to</w:t>
      </w:r>
    </w:p>
    <w:p>
      <w:pPr>
        <w:numPr>
          <w:ilvl w:val="0"/>
          <w:numId w:val="9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solution</w:t>
      </w:r>
    </w:p>
    <w:p>
      <w:pPr>
        <w:numPr>
          <w:ilvl w:val="0"/>
          <w:numId w:val="9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produce</w:t>
      </w:r>
    </w:p>
    <w:p>
      <w:pPr>
        <w:numPr>
          <w:ilvl w:val="0"/>
          <w:numId w:val="9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present</w:t>
      </w:r>
    </w:p>
    <w:p>
      <w:pPr>
        <w:numPr>
          <w:ilvl w:val="0"/>
          <w:numId w:val="9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in-person</w:t>
      </w:r>
    </w:p>
    <w:p>
      <w:pPr>
        <w:numPr>
          <w:ilvl w:val="0"/>
          <w:numId w:val="9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review</w:t>
      </w:r>
    </w:p>
    <w:p>
      <w:pPr>
        <w:numPr>
          <w:ilvl w:val="0"/>
          <w:numId w:val="9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has an impact on</w:t>
      </w:r>
    </w:p>
    <w:p>
      <w:pPr>
        <w:numPr>
          <w:ilvl w:val="0"/>
          <w:numId w:val="9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college admissions</w:t>
      </w:r>
    </w:p>
    <w:p>
      <w:pPr>
        <w:numPr>
          <w:ilvl w:val="0"/>
          <w:numId w:val="9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practical life skills</w:t>
      </w:r>
    </w:p>
    <w:p>
      <w:pPr>
        <w:numPr>
          <w:ilvl w:val="0"/>
          <w:numId w:val="9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absorbed in</w:t>
      </w:r>
    </w:p>
    <w:p>
      <w:pPr>
        <w:numPr>
          <w:ilvl w:val="0"/>
          <w:numId w:val="10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email</w:t>
      </w:r>
    </w:p>
    <w:p>
      <w:pPr>
        <w:numPr>
          <w:ilvl w:val="0"/>
          <w:numId w:val="10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readying</w:t>
      </w:r>
    </w:p>
    <w:p>
      <w:pPr>
        <w:numPr>
          <w:ilvl w:val="0"/>
          <w:numId w:val="10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workable</w:t>
      </w:r>
    </w:p>
    <w:p>
      <w:pPr>
        <w:numPr>
          <w:ilvl w:val="0"/>
          <w:numId w:val="10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test in space</w:t>
      </w:r>
    </w:p>
    <w:p>
      <w:pPr>
        <w:spacing w:before="320" w:after="120" w:line="360" w:lineRule="auto"/>
        <w:ind w:left="0"/>
        <w:jc w:val="both"/>
        <w:outlineLvl w:val="1"/>
        <w:rPr>
          <w:rFonts w:hint="default" w:ascii="Times New Roman" w:hAnsi="Times New Roman" w:eastAsia="宋体" w:cs="Times New Roman"/>
          <w:sz w:val="24"/>
          <w:szCs w:val="24"/>
        </w:rPr>
      </w:pPr>
      <w:bookmarkStart w:id="12" w:name="heading_12"/>
      <w:r>
        <w:rPr>
          <w:rFonts w:hint="default" w:ascii="Times New Roman" w:hAnsi="Times New Roman" w:eastAsia="宋体" w:cs="Times New Roman"/>
          <w:b/>
          <w:sz w:val="24"/>
          <w:szCs w:val="24"/>
        </w:rPr>
        <w:t>六、循环巩固</w:t>
      </w:r>
      <w:bookmarkEnd w:id="12"/>
    </w:p>
    <w:p>
      <w:pPr>
        <w:spacing w:before="300" w:after="120" w:line="360" w:lineRule="auto"/>
        <w:ind w:left="0"/>
        <w:jc w:val="both"/>
        <w:outlineLvl w:val="2"/>
        <w:rPr>
          <w:rFonts w:hint="default" w:ascii="Times New Roman" w:hAnsi="Times New Roman" w:eastAsia="宋体" w:cs="Times New Roman"/>
          <w:sz w:val="24"/>
          <w:szCs w:val="24"/>
        </w:rPr>
      </w:pPr>
      <w:bookmarkStart w:id="13" w:name="heading_13"/>
      <w:r>
        <w:rPr>
          <w:rFonts w:hint="default" w:ascii="Times New Roman" w:hAnsi="Times New Roman" w:eastAsia="宋体" w:cs="Times New Roman"/>
          <w:b/>
          <w:sz w:val="24"/>
          <w:szCs w:val="24"/>
        </w:rPr>
        <w:t xml:space="preserve"> 核心词汇英译汉检测</w:t>
      </w:r>
      <w:bookmarkEnd w:id="13"/>
    </w:p>
    <w:p>
      <w:pPr>
        <w:numPr>
          <w:ilvl w:val="0"/>
          <w:numId w:val="10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connect...with... ___________</w:t>
      </w:r>
    </w:p>
    <w:p>
      <w:pPr>
        <w:numPr>
          <w:ilvl w:val="0"/>
          <w:numId w:val="10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have an impact on ___________</w:t>
      </w:r>
    </w:p>
    <w:p>
      <w:pPr>
        <w:numPr>
          <w:ilvl w:val="0"/>
          <w:numId w:val="10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absorbed in ___________</w:t>
      </w:r>
    </w:p>
    <w:p>
      <w:pPr>
        <w:numPr>
          <w:ilvl w:val="0"/>
          <w:numId w:val="10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clean up ___________</w:t>
      </w:r>
    </w:p>
    <w:p>
      <w:pPr>
        <w:numPr>
          <w:ilvl w:val="0"/>
          <w:numId w:val="10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turn to ___________</w:t>
      </w:r>
    </w:p>
    <w:p>
      <w:pPr>
        <w:numPr>
          <w:ilvl w:val="0"/>
          <w:numId w:val="10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designed to ___________</w:t>
      </w:r>
    </w:p>
    <w:p>
      <w:pPr>
        <w:numPr>
          <w:ilvl w:val="0"/>
          <w:numId w:val="1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bacteria ___________</w:t>
      </w:r>
    </w:p>
    <w:p>
      <w:pPr>
        <w:numPr>
          <w:ilvl w:val="0"/>
          <w:numId w:val="1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astronaut ___________</w:t>
      </w:r>
    </w:p>
    <w:p>
      <w:pPr>
        <w:numPr>
          <w:ilvl w:val="0"/>
          <w:numId w:val="1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microorganism ___________</w:t>
      </w:r>
    </w:p>
    <w:p>
      <w:pPr>
        <w:numPr>
          <w:ilvl w:val="0"/>
          <w:numId w:val="1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zero gravity ___________</w:t>
      </w:r>
    </w:p>
    <w:p>
      <w:pPr>
        <w:numPr>
          <w:ilvl w:val="0"/>
          <w:numId w:val="1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solution ___________</w:t>
      </w:r>
    </w:p>
    <w:p>
      <w:pPr>
        <w:numPr>
          <w:ilvl w:val="0"/>
          <w:numId w:val="1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review ___________</w:t>
      </w:r>
    </w:p>
    <w:p>
      <w:pPr>
        <w:numPr>
          <w:ilvl w:val="0"/>
          <w:numId w:val="1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product ___________</w:t>
      </w:r>
    </w:p>
    <w:p>
      <w:pPr>
        <w:numPr>
          <w:ilvl w:val="0"/>
          <w:numId w:val="1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college admission ___________</w:t>
      </w:r>
    </w:p>
    <w:p>
      <w:pPr>
        <w:numPr>
          <w:ilvl w:val="0"/>
          <w:numId w:val="1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practical life skill ___________</w:t>
      </w:r>
    </w:p>
    <w:p>
      <w:pPr>
        <w:numPr>
          <w:ilvl w:val="0"/>
          <w:numId w:val="1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workable ___________</w:t>
      </w:r>
    </w:p>
    <w:p>
      <w:pPr>
        <w:spacing w:before="300" w:after="120" w:line="360" w:lineRule="auto"/>
        <w:ind w:left="0"/>
        <w:jc w:val="both"/>
        <w:outlineLvl w:val="2"/>
        <w:rPr>
          <w:rFonts w:hint="default" w:ascii="Times New Roman" w:hAnsi="Times New Roman" w:eastAsia="宋体" w:cs="Times New Roman"/>
          <w:sz w:val="24"/>
          <w:szCs w:val="24"/>
        </w:rPr>
      </w:pPr>
      <w:bookmarkStart w:id="14" w:name="heading_14"/>
      <w:r>
        <w:rPr>
          <w:rFonts w:hint="default" w:ascii="Times New Roman" w:hAnsi="Times New Roman" w:eastAsia="宋体" w:cs="Times New Roman"/>
          <w:b/>
          <w:sz w:val="24"/>
          <w:szCs w:val="24"/>
        </w:rPr>
        <w:t>汉译英练习</w:t>
      </w:r>
      <w:bookmarkEnd w:id="14"/>
    </w:p>
    <w:p>
      <w:pPr>
        <w:numPr>
          <w:ilvl w:val="0"/>
          <w:numId w:val="1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在太空探索项目中，我们应将理论知识与实践操作结合起来，提升自己的科学素养。（对应connect...with...，高考科技/探索话题）</w:t>
      </w:r>
    </w:p>
    <w:p>
      <w:pPr>
        <w:numPr>
          <w:ilvl w:val="0"/>
          <w:numId w:val="1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积极参与校园实践活动，对我们的综合能力提升和未来发展有很大影响。（对应have an impact on，高考校园/成长话题）</w:t>
      </w:r>
    </w:p>
    <w:p>
      <w:pPr>
        <w:numPr>
          <w:ilvl w:val="0"/>
          <w:numId w:val="1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面对高考备考的挑战，我们应该全身心投入到学习中，争取取得理想的成绩。（对应be absorbed in，高考备考/学习态度话题）</w:t>
      </w:r>
    </w:p>
    <w:p>
      <w:pPr>
        <w:numPr>
          <w:ilvl w:val="0"/>
          <w:numId w:val="1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作为新时代的青少年，我们应该主动清理身边的环境垃圾，共建美丽校园。（对应clean up，高考环保/校园责任话题）</w:t>
      </w:r>
    </w:p>
    <w:p>
      <w:pPr>
        <w:numPr>
          <w:ilvl w:val="0"/>
          <w:numId w:val="1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在备考过程中遇到难题时，我们可以向老师、同学求助，共同攻克学习难关。（对应turn to，高考备考/人际交往话题）</w:t>
      </w:r>
    </w:p>
    <w:p>
      <w:pPr>
        <w:numPr>
          <w:ilvl w:val="0"/>
          <w:numId w:val="1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学校设计的各类实践课程，旨在帮助学生提升实践能力，适应未来社会发展。（对应be designed to，高考教育/成长话题）</w:t>
      </w:r>
    </w:p>
    <w:p>
      <w:pPr>
        <w:spacing w:before="300" w:after="120" w:line="360" w:lineRule="auto"/>
        <w:ind w:left="0"/>
        <w:jc w:val="both"/>
        <w:outlineLvl w:val="2"/>
        <w:rPr>
          <w:rFonts w:hint="default" w:ascii="Times New Roman" w:hAnsi="Times New Roman" w:eastAsia="宋体" w:cs="Times New Roman"/>
          <w:sz w:val="24"/>
          <w:szCs w:val="24"/>
        </w:rPr>
      </w:pPr>
      <w:bookmarkStart w:id="15" w:name="heading_15"/>
      <w:r>
        <w:rPr>
          <w:rFonts w:hint="default" w:ascii="Times New Roman" w:hAnsi="Times New Roman" w:eastAsia="宋体" w:cs="Times New Roman"/>
          <w:b/>
          <w:sz w:val="24"/>
          <w:szCs w:val="24"/>
        </w:rPr>
        <w:t>短文填空</w:t>
      </w:r>
      <w:bookmarkEnd w:id="15"/>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Astronauts on the International Space Station face a big problem: 1.___________（细菌） grow 2.___________（不受控制地） on the station's surfaces. They have to 3.___________（花费） a lot of time 4.___________（清理） them every week. To solve this problem, NASA 5.___________（求助于） the HUNCH program, which 6.___________（旨在） 7.___________（把……和……连接起来） high school students with NASA professionals.</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the HUNCH program, students don't have traditional tests or 8.___________（分级作业）. Their main task is to 9.___________（研究） ways to deal with space bacteria and 10.___________（制作） a 11.___________（可行的） 12.___________（解决方案）. At the end of the year, they need to 13.___________（展示） their 14.___________（产品） to NASA, and engineers will give an 15.___________（亲自的） 16.___________（评审）.</w:t>
      </w:r>
    </w:p>
    <w:p>
      <w:pPr>
        <w:spacing w:before="120" w:after="120" w:line="360" w:lineRule="auto"/>
        <w:ind w:left="0"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program 17.___________（对……有影响） students in many ways. It helps improve their 18.___________（实际生活技能） and is good for their 19.___________（大学申请）. The students are 20.___________（全神贯注于） their research and communicate with NASA engineers by email every day, trying to get their solution ready to 21.___________（在太空中测试）.</w:t>
      </w: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15"/>
      <w:numFmt w:val="decimal"/>
      <w:lvlText w:val="%1."/>
      <w:lvlJc w:val="left"/>
      <w:rPr>
        <w:color w:val="3370FF"/>
      </w:rPr>
    </w:lvl>
  </w:abstractNum>
  <w:abstractNum w:abstractNumId="1">
    <w:nsid w:val="813A4B87"/>
    <w:multiLevelType w:val="singleLevel"/>
    <w:tmpl w:val="813A4B87"/>
    <w:lvl w:ilvl="0" w:tentative="0">
      <w:start w:val="0"/>
      <w:numFmt w:val="bullet"/>
      <w:lvlText w:val="•"/>
      <w:lvlJc w:val="left"/>
      <w:rPr>
        <w:color w:val="3370FF"/>
      </w:rPr>
    </w:lvl>
  </w:abstractNum>
  <w:abstractNum w:abstractNumId="2">
    <w:nsid w:val="825EC3C5"/>
    <w:multiLevelType w:val="singleLevel"/>
    <w:tmpl w:val="825EC3C5"/>
    <w:lvl w:ilvl="0" w:tentative="0">
      <w:start w:val="26"/>
      <w:numFmt w:val="decimal"/>
      <w:lvlText w:val="%1."/>
      <w:lvlJc w:val="left"/>
      <w:rPr>
        <w:color w:val="3370FF"/>
      </w:rPr>
    </w:lvl>
  </w:abstractNum>
  <w:abstractNum w:abstractNumId="3">
    <w:nsid w:val="845B5372"/>
    <w:multiLevelType w:val="singleLevel"/>
    <w:tmpl w:val="845B5372"/>
    <w:lvl w:ilvl="0" w:tentative="0">
      <w:start w:val="0"/>
      <w:numFmt w:val="bullet"/>
      <w:lvlText w:val="•"/>
      <w:lvlJc w:val="left"/>
      <w:rPr>
        <w:color w:val="3370FF"/>
      </w:rPr>
    </w:lvl>
  </w:abstractNum>
  <w:abstractNum w:abstractNumId="4">
    <w:nsid w:val="8461FADE"/>
    <w:multiLevelType w:val="singleLevel"/>
    <w:tmpl w:val="8461FADE"/>
    <w:lvl w:ilvl="0" w:tentative="0">
      <w:start w:val="0"/>
      <w:numFmt w:val="bullet"/>
      <w:lvlText w:val="•"/>
      <w:lvlJc w:val="left"/>
      <w:rPr>
        <w:color w:val="3370FF"/>
      </w:rPr>
    </w:lvl>
  </w:abstractNum>
  <w:abstractNum w:abstractNumId="5">
    <w:nsid w:val="883B3669"/>
    <w:multiLevelType w:val="singleLevel"/>
    <w:tmpl w:val="883B3669"/>
    <w:lvl w:ilvl="0" w:tentative="0">
      <w:start w:val="27"/>
      <w:numFmt w:val="decimal"/>
      <w:lvlText w:val="%1."/>
      <w:lvlJc w:val="left"/>
      <w:rPr>
        <w:color w:val="3370FF"/>
      </w:rPr>
    </w:lvl>
  </w:abstractNum>
  <w:abstractNum w:abstractNumId="6">
    <w:nsid w:val="8CAEB125"/>
    <w:multiLevelType w:val="singleLevel"/>
    <w:tmpl w:val="8CAEB125"/>
    <w:lvl w:ilvl="0" w:tentative="0">
      <w:start w:val="0"/>
      <w:numFmt w:val="bullet"/>
      <w:lvlText w:val="•"/>
      <w:lvlJc w:val="left"/>
      <w:rPr>
        <w:color w:val="3370FF"/>
      </w:rPr>
    </w:lvl>
  </w:abstractNum>
  <w:abstractNum w:abstractNumId="7">
    <w:nsid w:val="91995D4F"/>
    <w:multiLevelType w:val="singleLevel"/>
    <w:tmpl w:val="91995D4F"/>
    <w:lvl w:ilvl="0" w:tentative="0">
      <w:start w:val="0"/>
      <w:numFmt w:val="bullet"/>
      <w:lvlText w:val="•"/>
      <w:lvlJc w:val="left"/>
      <w:rPr>
        <w:color w:val="3370FF"/>
      </w:rPr>
    </w:lvl>
  </w:abstractNum>
  <w:abstractNum w:abstractNumId="8">
    <w:nsid w:val="91B69C97"/>
    <w:multiLevelType w:val="singleLevel"/>
    <w:tmpl w:val="91B69C97"/>
    <w:lvl w:ilvl="0" w:tentative="0">
      <w:start w:val="9"/>
      <w:numFmt w:val="decimal"/>
      <w:lvlText w:val="%1."/>
      <w:lvlJc w:val="left"/>
      <w:rPr>
        <w:color w:val="3370FF"/>
      </w:rPr>
    </w:lvl>
  </w:abstractNum>
  <w:abstractNum w:abstractNumId="9">
    <w:nsid w:val="9239341B"/>
    <w:multiLevelType w:val="singleLevel"/>
    <w:tmpl w:val="9239341B"/>
    <w:lvl w:ilvl="0" w:tentative="0">
      <w:start w:val="0"/>
      <w:numFmt w:val="bullet"/>
      <w:lvlText w:val="•"/>
      <w:lvlJc w:val="left"/>
      <w:rPr>
        <w:color w:val="3370FF"/>
      </w:rPr>
    </w:lvl>
  </w:abstractNum>
  <w:abstractNum w:abstractNumId="10">
    <w:nsid w:val="9288B902"/>
    <w:multiLevelType w:val="singleLevel"/>
    <w:tmpl w:val="9288B902"/>
    <w:lvl w:ilvl="0" w:tentative="0">
      <w:start w:val="0"/>
      <w:numFmt w:val="bullet"/>
      <w:lvlText w:val="•"/>
      <w:lvlJc w:val="left"/>
      <w:rPr>
        <w:color w:val="3370FF"/>
      </w:rPr>
    </w:lvl>
  </w:abstractNum>
  <w:abstractNum w:abstractNumId="11">
    <w:nsid w:val="9377BC45"/>
    <w:multiLevelType w:val="singleLevel"/>
    <w:tmpl w:val="9377BC45"/>
    <w:lvl w:ilvl="0" w:tentative="0">
      <w:start w:val="6"/>
      <w:numFmt w:val="decimal"/>
      <w:lvlText w:val="%1."/>
      <w:lvlJc w:val="left"/>
      <w:rPr>
        <w:color w:val="3370FF"/>
      </w:rPr>
    </w:lvl>
  </w:abstractNum>
  <w:abstractNum w:abstractNumId="12">
    <w:nsid w:val="98CD717A"/>
    <w:multiLevelType w:val="singleLevel"/>
    <w:tmpl w:val="98CD717A"/>
    <w:lvl w:ilvl="0" w:tentative="0">
      <w:start w:val="9"/>
      <w:numFmt w:val="decimal"/>
      <w:lvlText w:val="%1."/>
      <w:lvlJc w:val="left"/>
      <w:rPr>
        <w:color w:val="3370FF"/>
      </w:rPr>
    </w:lvl>
  </w:abstractNum>
  <w:abstractNum w:abstractNumId="13">
    <w:nsid w:val="9ACF65A0"/>
    <w:multiLevelType w:val="singleLevel"/>
    <w:tmpl w:val="9ACF65A0"/>
    <w:lvl w:ilvl="0" w:tentative="0">
      <w:start w:val="2"/>
      <w:numFmt w:val="decimal"/>
      <w:lvlText w:val="%1."/>
      <w:lvlJc w:val="left"/>
      <w:rPr>
        <w:color w:val="3370FF"/>
      </w:rPr>
    </w:lvl>
  </w:abstractNum>
  <w:abstractNum w:abstractNumId="14">
    <w:nsid w:val="9C11E984"/>
    <w:multiLevelType w:val="singleLevel"/>
    <w:tmpl w:val="9C11E984"/>
    <w:lvl w:ilvl="0" w:tentative="0">
      <w:start w:val="20"/>
      <w:numFmt w:val="decimal"/>
      <w:lvlText w:val="%1."/>
      <w:lvlJc w:val="left"/>
      <w:rPr>
        <w:color w:val="3370FF"/>
      </w:rPr>
    </w:lvl>
  </w:abstractNum>
  <w:abstractNum w:abstractNumId="15">
    <w:nsid w:val="9C7198AA"/>
    <w:multiLevelType w:val="singleLevel"/>
    <w:tmpl w:val="9C7198AA"/>
    <w:lvl w:ilvl="0" w:tentative="0">
      <w:start w:val="15"/>
      <w:numFmt w:val="decimal"/>
      <w:lvlText w:val="%1."/>
      <w:lvlJc w:val="left"/>
      <w:rPr>
        <w:color w:val="3370FF"/>
      </w:rPr>
    </w:lvl>
  </w:abstractNum>
  <w:abstractNum w:abstractNumId="16">
    <w:nsid w:val="9C8AC8EF"/>
    <w:multiLevelType w:val="singleLevel"/>
    <w:tmpl w:val="9C8AC8EF"/>
    <w:lvl w:ilvl="0" w:tentative="0">
      <w:start w:val="0"/>
      <w:numFmt w:val="bullet"/>
      <w:lvlText w:val="•"/>
      <w:lvlJc w:val="left"/>
      <w:rPr>
        <w:color w:val="3370FF"/>
      </w:rPr>
    </w:lvl>
  </w:abstractNum>
  <w:abstractNum w:abstractNumId="17">
    <w:nsid w:val="9D5D7490"/>
    <w:multiLevelType w:val="singleLevel"/>
    <w:tmpl w:val="9D5D7490"/>
    <w:lvl w:ilvl="0" w:tentative="0">
      <w:start w:val="7"/>
      <w:numFmt w:val="decimal"/>
      <w:lvlText w:val="%1."/>
      <w:lvlJc w:val="left"/>
      <w:rPr>
        <w:color w:val="3370FF"/>
      </w:rPr>
    </w:lvl>
  </w:abstractNum>
  <w:abstractNum w:abstractNumId="18">
    <w:nsid w:val="9DFC6F65"/>
    <w:multiLevelType w:val="singleLevel"/>
    <w:tmpl w:val="9DFC6F65"/>
    <w:lvl w:ilvl="0" w:tentative="0">
      <w:start w:val="11"/>
      <w:numFmt w:val="decimal"/>
      <w:lvlText w:val="%1."/>
      <w:lvlJc w:val="left"/>
      <w:rPr>
        <w:color w:val="3370FF"/>
      </w:rPr>
    </w:lvl>
  </w:abstractNum>
  <w:abstractNum w:abstractNumId="19">
    <w:nsid w:val="9F81B9F9"/>
    <w:multiLevelType w:val="singleLevel"/>
    <w:tmpl w:val="9F81B9F9"/>
    <w:lvl w:ilvl="0" w:tentative="0">
      <w:start w:val="1"/>
      <w:numFmt w:val="decimal"/>
      <w:lvlText w:val="%1."/>
      <w:lvlJc w:val="left"/>
      <w:rPr>
        <w:color w:val="3370FF"/>
      </w:rPr>
    </w:lvl>
  </w:abstractNum>
  <w:abstractNum w:abstractNumId="20">
    <w:nsid w:val="A0C93552"/>
    <w:multiLevelType w:val="singleLevel"/>
    <w:tmpl w:val="A0C93552"/>
    <w:lvl w:ilvl="0" w:tentative="0">
      <w:start w:val="0"/>
      <w:numFmt w:val="bullet"/>
      <w:lvlText w:val="•"/>
      <w:lvlJc w:val="left"/>
      <w:rPr>
        <w:color w:val="3370FF"/>
      </w:rPr>
    </w:lvl>
  </w:abstractNum>
  <w:abstractNum w:abstractNumId="21">
    <w:nsid w:val="A0F05207"/>
    <w:multiLevelType w:val="singleLevel"/>
    <w:tmpl w:val="A0F05207"/>
    <w:lvl w:ilvl="0" w:tentative="0">
      <w:start w:val="0"/>
      <w:numFmt w:val="bullet"/>
      <w:lvlText w:val="•"/>
      <w:lvlJc w:val="left"/>
      <w:rPr>
        <w:color w:val="3370FF"/>
      </w:rPr>
    </w:lvl>
  </w:abstractNum>
  <w:abstractNum w:abstractNumId="22">
    <w:nsid w:val="A9AC3AA7"/>
    <w:multiLevelType w:val="singleLevel"/>
    <w:tmpl w:val="A9AC3AA7"/>
    <w:lvl w:ilvl="0" w:tentative="0">
      <w:start w:val="24"/>
      <w:numFmt w:val="decimal"/>
      <w:lvlText w:val="%1."/>
      <w:lvlJc w:val="left"/>
      <w:rPr>
        <w:color w:val="3370FF"/>
      </w:rPr>
    </w:lvl>
  </w:abstractNum>
  <w:abstractNum w:abstractNumId="23">
    <w:nsid w:val="AAF3F3FA"/>
    <w:multiLevelType w:val="singleLevel"/>
    <w:tmpl w:val="AAF3F3FA"/>
    <w:lvl w:ilvl="0" w:tentative="0">
      <w:start w:val="8"/>
      <w:numFmt w:val="decimal"/>
      <w:lvlText w:val="%1."/>
      <w:lvlJc w:val="left"/>
      <w:rPr>
        <w:color w:val="3370FF"/>
      </w:rPr>
    </w:lvl>
  </w:abstractNum>
  <w:abstractNum w:abstractNumId="24">
    <w:nsid w:val="B0ED9BEA"/>
    <w:multiLevelType w:val="singleLevel"/>
    <w:tmpl w:val="B0ED9BEA"/>
    <w:lvl w:ilvl="0" w:tentative="0">
      <w:start w:val="5"/>
      <w:numFmt w:val="decimal"/>
      <w:lvlText w:val="%1."/>
      <w:lvlJc w:val="left"/>
      <w:rPr>
        <w:color w:val="3370FF"/>
      </w:rPr>
    </w:lvl>
  </w:abstractNum>
  <w:abstractNum w:abstractNumId="25">
    <w:nsid w:val="B0F1ACD9"/>
    <w:multiLevelType w:val="singleLevel"/>
    <w:tmpl w:val="B0F1ACD9"/>
    <w:lvl w:ilvl="0" w:tentative="0">
      <w:start w:val="0"/>
      <w:numFmt w:val="bullet"/>
      <w:lvlText w:val="•"/>
      <w:lvlJc w:val="left"/>
      <w:rPr>
        <w:color w:val="3370FF"/>
      </w:rPr>
    </w:lvl>
  </w:abstractNum>
  <w:abstractNum w:abstractNumId="26">
    <w:nsid w:val="B23A94A9"/>
    <w:multiLevelType w:val="singleLevel"/>
    <w:tmpl w:val="B23A94A9"/>
    <w:lvl w:ilvl="0" w:tentative="0">
      <w:start w:val="0"/>
      <w:numFmt w:val="bullet"/>
      <w:lvlText w:val="•"/>
      <w:lvlJc w:val="left"/>
      <w:rPr>
        <w:color w:val="3370FF"/>
      </w:rPr>
    </w:lvl>
  </w:abstractNum>
  <w:abstractNum w:abstractNumId="27">
    <w:nsid w:val="B53F3350"/>
    <w:multiLevelType w:val="singleLevel"/>
    <w:tmpl w:val="B53F3350"/>
    <w:lvl w:ilvl="0" w:tentative="0">
      <w:start w:val="0"/>
      <w:numFmt w:val="bullet"/>
      <w:lvlText w:val="•"/>
      <w:lvlJc w:val="left"/>
      <w:rPr>
        <w:color w:val="3370FF"/>
      </w:rPr>
    </w:lvl>
  </w:abstractNum>
  <w:abstractNum w:abstractNumId="28">
    <w:nsid w:val="B5E306ED"/>
    <w:multiLevelType w:val="singleLevel"/>
    <w:tmpl w:val="B5E306ED"/>
    <w:lvl w:ilvl="0" w:tentative="0">
      <w:start w:val="0"/>
      <w:numFmt w:val="bullet"/>
      <w:lvlText w:val="•"/>
      <w:lvlJc w:val="left"/>
      <w:rPr>
        <w:color w:val="3370FF"/>
      </w:rPr>
    </w:lvl>
  </w:abstractNum>
  <w:abstractNum w:abstractNumId="29">
    <w:nsid w:val="B88D21A8"/>
    <w:multiLevelType w:val="singleLevel"/>
    <w:tmpl w:val="B88D21A8"/>
    <w:lvl w:ilvl="0" w:tentative="0">
      <w:start w:val="0"/>
      <w:numFmt w:val="bullet"/>
      <w:lvlText w:val="•"/>
      <w:lvlJc w:val="left"/>
      <w:rPr>
        <w:color w:val="3370FF"/>
      </w:rPr>
    </w:lvl>
  </w:abstractNum>
  <w:abstractNum w:abstractNumId="30">
    <w:nsid w:val="B8CEF35B"/>
    <w:multiLevelType w:val="singleLevel"/>
    <w:tmpl w:val="B8CEF35B"/>
    <w:lvl w:ilvl="0" w:tentative="0">
      <w:start w:val="0"/>
      <w:numFmt w:val="bullet"/>
      <w:lvlText w:val="•"/>
      <w:lvlJc w:val="left"/>
      <w:rPr>
        <w:color w:val="3370FF"/>
      </w:rPr>
    </w:lvl>
  </w:abstractNum>
  <w:abstractNum w:abstractNumId="31">
    <w:nsid w:val="BB64CFA9"/>
    <w:multiLevelType w:val="singleLevel"/>
    <w:tmpl w:val="BB64CFA9"/>
    <w:lvl w:ilvl="0" w:tentative="0">
      <w:start w:val="0"/>
      <w:numFmt w:val="bullet"/>
      <w:lvlText w:val="•"/>
      <w:lvlJc w:val="left"/>
      <w:rPr>
        <w:color w:val="3370FF"/>
      </w:rPr>
    </w:lvl>
  </w:abstractNum>
  <w:abstractNum w:abstractNumId="32">
    <w:nsid w:val="BCECA0B4"/>
    <w:multiLevelType w:val="singleLevel"/>
    <w:tmpl w:val="BCECA0B4"/>
    <w:lvl w:ilvl="0" w:tentative="0">
      <w:start w:val="16"/>
      <w:numFmt w:val="decimal"/>
      <w:lvlText w:val="%1."/>
      <w:lvlJc w:val="left"/>
      <w:rPr>
        <w:color w:val="3370FF"/>
      </w:rPr>
    </w:lvl>
  </w:abstractNum>
  <w:abstractNum w:abstractNumId="33">
    <w:nsid w:val="BDA1395C"/>
    <w:multiLevelType w:val="singleLevel"/>
    <w:tmpl w:val="BDA1395C"/>
    <w:lvl w:ilvl="0" w:tentative="0">
      <w:start w:val="4"/>
      <w:numFmt w:val="decimal"/>
      <w:lvlText w:val="%1."/>
      <w:lvlJc w:val="left"/>
      <w:rPr>
        <w:color w:val="3370FF"/>
      </w:rPr>
    </w:lvl>
  </w:abstractNum>
  <w:abstractNum w:abstractNumId="34">
    <w:nsid w:val="BE8A4F4C"/>
    <w:multiLevelType w:val="singleLevel"/>
    <w:tmpl w:val="BE8A4F4C"/>
    <w:lvl w:ilvl="0" w:tentative="0">
      <w:start w:val="11"/>
      <w:numFmt w:val="decimal"/>
      <w:lvlText w:val="%1."/>
      <w:lvlJc w:val="left"/>
      <w:rPr>
        <w:color w:val="3370FF"/>
      </w:rPr>
    </w:lvl>
  </w:abstractNum>
  <w:abstractNum w:abstractNumId="35">
    <w:nsid w:val="BE923771"/>
    <w:multiLevelType w:val="singleLevel"/>
    <w:tmpl w:val="BE923771"/>
    <w:lvl w:ilvl="0" w:tentative="0">
      <w:start w:val="0"/>
      <w:numFmt w:val="bullet"/>
      <w:lvlText w:val="•"/>
      <w:lvlJc w:val="left"/>
      <w:rPr>
        <w:color w:val="3370FF"/>
      </w:rPr>
    </w:lvl>
  </w:abstractNum>
  <w:abstractNum w:abstractNumId="36">
    <w:nsid w:val="BF205925"/>
    <w:multiLevelType w:val="singleLevel"/>
    <w:tmpl w:val="BF205925"/>
    <w:lvl w:ilvl="0" w:tentative="0">
      <w:start w:val="4"/>
      <w:numFmt w:val="decimal"/>
      <w:lvlText w:val="%1."/>
      <w:lvlJc w:val="left"/>
      <w:rPr>
        <w:color w:val="3370FF"/>
      </w:rPr>
    </w:lvl>
  </w:abstractNum>
  <w:abstractNum w:abstractNumId="37">
    <w:nsid w:val="BF50FE6B"/>
    <w:multiLevelType w:val="singleLevel"/>
    <w:tmpl w:val="BF50FE6B"/>
    <w:lvl w:ilvl="0" w:tentative="0">
      <w:start w:val="2"/>
      <w:numFmt w:val="decimal"/>
      <w:lvlText w:val="%1."/>
      <w:lvlJc w:val="left"/>
      <w:rPr>
        <w:color w:val="3370FF"/>
      </w:rPr>
    </w:lvl>
  </w:abstractNum>
  <w:abstractNum w:abstractNumId="38">
    <w:nsid w:val="C0915F4F"/>
    <w:multiLevelType w:val="singleLevel"/>
    <w:tmpl w:val="C0915F4F"/>
    <w:lvl w:ilvl="0" w:tentative="0">
      <w:start w:val="0"/>
      <w:numFmt w:val="bullet"/>
      <w:lvlText w:val="•"/>
      <w:lvlJc w:val="left"/>
      <w:rPr>
        <w:color w:val="3370FF"/>
      </w:rPr>
    </w:lvl>
  </w:abstractNum>
  <w:abstractNum w:abstractNumId="39">
    <w:nsid w:val="C4E0D24A"/>
    <w:multiLevelType w:val="singleLevel"/>
    <w:tmpl w:val="C4E0D24A"/>
    <w:lvl w:ilvl="0" w:tentative="0">
      <w:start w:val="0"/>
      <w:numFmt w:val="bullet"/>
      <w:lvlText w:val="•"/>
      <w:lvlJc w:val="left"/>
      <w:rPr>
        <w:color w:val="3370FF"/>
      </w:rPr>
    </w:lvl>
  </w:abstractNum>
  <w:abstractNum w:abstractNumId="40">
    <w:nsid w:val="C8879AEF"/>
    <w:multiLevelType w:val="singleLevel"/>
    <w:tmpl w:val="C8879AEF"/>
    <w:lvl w:ilvl="0" w:tentative="0">
      <w:start w:val="0"/>
      <w:numFmt w:val="bullet"/>
      <w:lvlText w:val="•"/>
      <w:lvlJc w:val="left"/>
      <w:rPr>
        <w:color w:val="3370FF"/>
      </w:rPr>
    </w:lvl>
  </w:abstractNum>
  <w:abstractNum w:abstractNumId="41">
    <w:nsid w:val="C90D1B09"/>
    <w:multiLevelType w:val="singleLevel"/>
    <w:tmpl w:val="C90D1B09"/>
    <w:lvl w:ilvl="0" w:tentative="0">
      <w:start w:val="3"/>
      <w:numFmt w:val="decimal"/>
      <w:lvlText w:val="%1."/>
      <w:lvlJc w:val="left"/>
      <w:rPr>
        <w:color w:val="3370FF"/>
      </w:rPr>
    </w:lvl>
  </w:abstractNum>
  <w:abstractNum w:abstractNumId="42">
    <w:nsid w:val="CD699D1D"/>
    <w:multiLevelType w:val="singleLevel"/>
    <w:tmpl w:val="CD699D1D"/>
    <w:lvl w:ilvl="0" w:tentative="0">
      <w:start w:val="14"/>
      <w:numFmt w:val="decimal"/>
      <w:lvlText w:val="%1."/>
      <w:lvlJc w:val="left"/>
      <w:rPr>
        <w:color w:val="3370FF"/>
      </w:rPr>
    </w:lvl>
  </w:abstractNum>
  <w:abstractNum w:abstractNumId="43">
    <w:nsid w:val="CF092B84"/>
    <w:multiLevelType w:val="singleLevel"/>
    <w:tmpl w:val="CF092B84"/>
    <w:lvl w:ilvl="0" w:tentative="0">
      <w:start w:val="2"/>
      <w:numFmt w:val="decimal"/>
      <w:lvlText w:val="%1."/>
      <w:lvlJc w:val="left"/>
      <w:rPr>
        <w:color w:val="3370FF"/>
      </w:rPr>
    </w:lvl>
  </w:abstractNum>
  <w:abstractNum w:abstractNumId="44">
    <w:nsid w:val="D1EB1714"/>
    <w:multiLevelType w:val="singleLevel"/>
    <w:tmpl w:val="D1EB1714"/>
    <w:lvl w:ilvl="0" w:tentative="0">
      <w:start w:val="13"/>
      <w:numFmt w:val="decimal"/>
      <w:lvlText w:val="%1."/>
      <w:lvlJc w:val="left"/>
      <w:rPr>
        <w:color w:val="3370FF"/>
      </w:rPr>
    </w:lvl>
  </w:abstractNum>
  <w:abstractNum w:abstractNumId="45">
    <w:nsid w:val="D7D140E4"/>
    <w:multiLevelType w:val="singleLevel"/>
    <w:tmpl w:val="D7D140E4"/>
    <w:lvl w:ilvl="0" w:tentative="0">
      <w:start w:val="0"/>
      <w:numFmt w:val="bullet"/>
      <w:lvlText w:val="•"/>
      <w:lvlJc w:val="left"/>
      <w:rPr>
        <w:color w:val="3370FF"/>
      </w:rPr>
    </w:lvl>
  </w:abstractNum>
  <w:abstractNum w:abstractNumId="46">
    <w:nsid w:val="D7F9FE59"/>
    <w:multiLevelType w:val="singleLevel"/>
    <w:tmpl w:val="D7F9FE59"/>
    <w:lvl w:ilvl="0" w:tentative="0">
      <w:start w:val="0"/>
      <w:numFmt w:val="bullet"/>
      <w:lvlText w:val="•"/>
      <w:lvlJc w:val="left"/>
      <w:rPr>
        <w:color w:val="3370FF"/>
      </w:rPr>
    </w:lvl>
  </w:abstractNum>
  <w:abstractNum w:abstractNumId="47">
    <w:nsid w:val="DAD3A854"/>
    <w:multiLevelType w:val="singleLevel"/>
    <w:tmpl w:val="DAD3A854"/>
    <w:lvl w:ilvl="0" w:tentative="0">
      <w:start w:val="0"/>
      <w:numFmt w:val="bullet"/>
      <w:lvlText w:val="•"/>
      <w:lvlJc w:val="left"/>
      <w:rPr>
        <w:color w:val="3370FF"/>
      </w:rPr>
    </w:lvl>
  </w:abstractNum>
  <w:abstractNum w:abstractNumId="48">
    <w:nsid w:val="DCBA6B53"/>
    <w:multiLevelType w:val="singleLevel"/>
    <w:tmpl w:val="DCBA6B53"/>
    <w:lvl w:ilvl="0" w:tentative="0">
      <w:start w:val="0"/>
      <w:numFmt w:val="bullet"/>
      <w:lvlText w:val="•"/>
      <w:lvlJc w:val="left"/>
      <w:rPr>
        <w:color w:val="3370FF"/>
      </w:rPr>
    </w:lvl>
  </w:abstractNum>
  <w:abstractNum w:abstractNumId="49">
    <w:nsid w:val="E0294EC7"/>
    <w:multiLevelType w:val="singleLevel"/>
    <w:tmpl w:val="E0294EC7"/>
    <w:lvl w:ilvl="0" w:tentative="0">
      <w:start w:val="21"/>
      <w:numFmt w:val="decimal"/>
      <w:lvlText w:val="%1."/>
      <w:lvlJc w:val="left"/>
      <w:rPr>
        <w:color w:val="3370FF"/>
      </w:rPr>
    </w:lvl>
  </w:abstractNum>
  <w:abstractNum w:abstractNumId="50">
    <w:nsid w:val="E093A4B0"/>
    <w:multiLevelType w:val="singleLevel"/>
    <w:tmpl w:val="E093A4B0"/>
    <w:lvl w:ilvl="0" w:tentative="0">
      <w:start w:val="0"/>
      <w:numFmt w:val="bullet"/>
      <w:lvlText w:val="•"/>
      <w:lvlJc w:val="left"/>
      <w:rPr>
        <w:color w:val="3370FF"/>
      </w:rPr>
    </w:lvl>
  </w:abstractNum>
  <w:abstractNum w:abstractNumId="51">
    <w:nsid w:val="E504947C"/>
    <w:multiLevelType w:val="singleLevel"/>
    <w:tmpl w:val="E504947C"/>
    <w:lvl w:ilvl="0" w:tentative="0">
      <w:start w:val="0"/>
      <w:numFmt w:val="bullet"/>
      <w:lvlText w:val="•"/>
      <w:lvlJc w:val="left"/>
      <w:rPr>
        <w:color w:val="3370FF"/>
      </w:rPr>
    </w:lvl>
  </w:abstractNum>
  <w:abstractNum w:abstractNumId="52">
    <w:nsid w:val="E52D9448"/>
    <w:multiLevelType w:val="singleLevel"/>
    <w:tmpl w:val="E52D9448"/>
    <w:lvl w:ilvl="0" w:tentative="0">
      <w:start w:val="6"/>
      <w:numFmt w:val="decimal"/>
      <w:lvlText w:val="%1."/>
      <w:lvlJc w:val="left"/>
      <w:rPr>
        <w:color w:val="3370FF"/>
      </w:rPr>
    </w:lvl>
  </w:abstractNum>
  <w:abstractNum w:abstractNumId="53">
    <w:nsid w:val="E7B27C5B"/>
    <w:multiLevelType w:val="singleLevel"/>
    <w:tmpl w:val="E7B27C5B"/>
    <w:lvl w:ilvl="0" w:tentative="0">
      <w:start w:val="1"/>
      <w:numFmt w:val="decimal"/>
      <w:lvlText w:val="%1."/>
      <w:lvlJc w:val="left"/>
      <w:rPr>
        <w:color w:val="3370FF"/>
      </w:rPr>
    </w:lvl>
  </w:abstractNum>
  <w:abstractNum w:abstractNumId="54">
    <w:nsid w:val="F3A33954"/>
    <w:multiLevelType w:val="singleLevel"/>
    <w:tmpl w:val="F3A33954"/>
    <w:lvl w:ilvl="0" w:tentative="0">
      <w:start w:val="6"/>
      <w:numFmt w:val="decimal"/>
      <w:lvlText w:val="%1."/>
      <w:lvlJc w:val="left"/>
      <w:rPr>
        <w:color w:val="3370FF"/>
      </w:rPr>
    </w:lvl>
  </w:abstractNum>
  <w:abstractNum w:abstractNumId="55">
    <w:nsid w:val="F4A942FE"/>
    <w:multiLevelType w:val="singleLevel"/>
    <w:tmpl w:val="F4A942FE"/>
    <w:lvl w:ilvl="0" w:tentative="0">
      <w:start w:val="4"/>
      <w:numFmt w:val="decimal"/>
      <w:lvlText w:val="%1."/>
      <w:lvlJc w:val="left"/>
      <w:rPr>
        <w:color w:val="3370FF"/>
      </w:rPr>
    </w:lvl>
  </w:abstractNum>
  <w:abstractNum w:abstractNumId="56">
    <w:nsid w:val="F4B5D9F5"/>
    <w:multiLevelType w:val="singleLevel"/>
    <w:tmpl w:val="F4B5D9F5"/>
    <w:lvl w:ilvl="0" w:tentative="0">
      <w:start w:val="0"/>
      <w:numFmt w:val="bullet"/>
      <w:lvlText w:val="•"/>
      <w:lvlJc w:val="left"/>
      <w:rPr>
        <w:color w:val="3370FF"/>
      </w:rPr>
    </w:lvl>
  </w:abstractNum>
  <w:abstractNum w:abstractNumId="57">
    <w:nsid w:val="F585BF25"/>
    <w:multiLevelType w:val="singleLevel"/>
    <w:tmpl w:val="F585BF25"/>
    <w:lvl w:ilvl="0" w:tentative="0">
      <w:start w:val="17"/>
      <w:numFmt w:val="decimal"/>
      <w:lvlText w:val="%1."/>
      <w:lvlJc w:val="left"/>
      <w:rPr>
        <w:color w:val="3370FF"/>
      </w:rPr>
    </w:lvl>
  </w:abstractNum>
  <w:abstractNum w:abstractNumId="58">
    <w:nsid w:val="F7735DC9"/>
    <w:multiLevelType w:val="singleLevel"/>
    <w:tmpl w:val="F7735DC9"/>
    <w:lvl w:ilvl="0" w:tentative="0">
      <w:start w:val="0"/>
      <w:numFmt w:val="bullet"/>
      <w:lvlText w:val="•"/>
      <w:lvlJc w:val="left"/>
      <w:rPr>
        <w:color w:val="3370FF"/>
      </w:rPr>
    </w:lvl>
  </w:abstractNum>
  <w:abstractNum w:abstractNumId="59">
    <w:nsid w:val="FEC2EA36"/>
    <w:multiLevelType w:val="singleLevel"/>
    <w:tmpl w:val="FEC2EA36"/>
    <w:lvl w:ilvl="0" w:tentative="0">
      <w:start w:val="0"/>
      <w:numFmt w:val="bullet"/>
      <w:lvlText w:val="•"/>
      <w:lvlJc w:val="left"/>
      <w:rPr>
        <w:color w:val="3370FF"/>
      </w:rPr>
    </w:lvl>
  </w:abstractNum>
  <w:abstractNum w:abstractNumId="60">
    <w:nsid w:val="0053208E"/>
    <w:multiLevelType w:val="singleLevel"/>
    <w:tmpl w:val="0053208E"/>
    <w:lvl w:ilvl="0" w:tentative="0">
      <w:start w:val="1"/>
      <w:numFmt w:val="decimal"/>
      <w:lvlText w:val="%1."/>
      <w:lvlJc w:val="left"/>
      <w:rPr>
        <w:color w:val="3370FF"/>
      </w:rPr>
    </w:lvl>
  </w:abstractNum>
  <w:abstractNum w:abstractNumId="61">
    <w:nsid w:val="01836A6D"/>
    <w:multiLevelType w:val="singleLevel"/>
    <w:tmpl w:val="01836A6D"/>
    <w:lvl w:ilvl="0" w:tentative="0">
      <w:start w:val="28"/>
      <w:numFmt w:val="decimal"/>
      <w:lvlText w:val="%1."/>
      <w:lvlJc w:val="left"/>
      <w:rPr>
        <w:color w:val="3370FF"/>
      </w:rPr>
    </w:lvl>
  </w:abstractNum>
  <w:abstractNum w:abstractNumId="62">
    <w:nsid w:val="0248C179"/>
    <w:multiLevelType w:val="singleLevel"/>
    <w:tmpl w:val="0248C179"/>
    <w:lvl w:ilvl="0" w:tentative="0">
      <w:start w:val="0"/>
      <w:numFmt w:val="bullet"/>
      <w:lvlText w:val="•"/>
      <w:lvlJc w:val="left"/>
      <w:rPr>
        <w:color w:val="3370FF"/>
      </w:rPr>
    </w:lvl>
  </w:abstractNum>
  <w:abstractNum w:abstractNumId="63">
    <w:nsid w:val="03A63A41"/>
    <w:multiLevelType w:val="singleLevel"/>
    <w:tmpl w:val="03A63A41"/>
    <w:lvl w:ilvl="0" w:tentative="0">
      <w:start w:val="0"/>
      <w:numFmt w:val="bullet"/>
      <w:lvlText w:val="•"/>
      <w:lvlJc w:val="left"/>
      <w:rPr>
        <w:color w:val="3370FF"/>
      </w:rPr>
    </w:lvl>
  </w:abstractNum>
  <w:abstractNum w:abstractNumId="64">
    <w:nsid w:val="03C240C0"/>
    <w:multiLevelType w:val="singleLevel"/>
    <w:tmpl w:val="03C240C0"/>
    <w:lvl w:ilvl="0" w:tentative="0">
      <w:start w:val="10"/>
      <w:numFmt w:val="decimal"/>
      <w:lvlText w:val="%1."/>
      <w:lvlJc w:val="left"/>
      <w:rPr>
        <w:color w:val="3370FF"/>
      </w:rPr>
    </w:lvl>
  </w:abstractNum>
  <w:abstractNum w:abstractNumId="65">
    <w:nsid w:val="03D62ECE"/>
    <w:multiLevelType w:val="singleLevel"/>
    <w:tmpl w:val="03D62ECE"/>
    <w:lvl w:ilvl="0" w:tentative="0">
      <w:start w:val="0"/>
      <w:numFmt w:val="bullet"/>
      <w:lvlText w:val="•"/>
      <w:lvlJc w:val="left"/>
      <w:rPr>
        <w:color w:val="3370FF"/>
      </w:rPr>
    </w:lvl>
  </w:abstractNum>
  <w:abstractNum w:abstractNumId="66">
    <w:nsid w:val="0709FD3E"/>
    <w:multiLevelType w:val="singleLevel"/>
    <w:tmpl w:val="0709FD3E"/>
    <w:lvl w:ilvl="0" w:tentative="0">
      <w:start w:val="0"/>
      <w:numFmt w:val="bullet"/>
      <w:lvlText w:val="•"/>
      <w:lvlJc w:val="left"/>
      <w:rPr>
        <w:color w:val="3370FF"/>
      </w:rPr>
    </w:lvl>
  </w:abstractNum>
  <w:abstractNum w:abstractNumId="67">
    <w:nsid w:val="0CEF100B"/>
    <w:multiLevelType w:val="singleLevel"/>
    <w:tmpl w:val="0CEF100B"/>
    <w:lvl w:ilvl="0" w:tentative="0">
      <w:start w:val="0"/>
      <w:numFmt w:val="bullet"/>
      <w:lvlText w:val="•"/>
      <w:lvlJc w:val="left"/>
      <w:rPr>
        <w:color w:val="3370FF"/>
      </w:rPr>
    </w:lvl>
  </w:abstractNum>
  <w:abstractNum w:abstractNumId="68">
    <w:nsid w:val="0E640482"/>
    <w:multiLevelType w:val="singleLevel"/>
    <w:tmpl w:val="0E640482"/>
    <w:lvl w:ilvl="0" w:tentative="0">
      <w:start w:val="0"/>
      <w:numFmt w:val="bullet"/>
      <w:lvlText w:val="•"/>
      <w:lvlJc w:val="left"/>
      <w:rPr>
        <w:color w:val="3370FF"/>
      </w:rPr>
    </w:lvl>
  </w:abstractNum>
  <w:abstractNum w:abstractNumId="69">
    <w:nsid w:val="10D591E5"/>
    <w:multiLevelType w:val="singleLevel"/>
    <w:tmpl w:val="10D591E5"/>
    <w:lvl w:ilvl="0" w:tentative="0">
      <w:start w:val="19"/>
      <w:numFmt w:val="decimal"/>
      <w:lvlText w:val="%1."/>
      <w:lvlJc w:val="left"/>
      <w:rPr>
        <w:color w:val="3370FF"/>
      </w:rPr>
    </w:lvl>
  </w:abstractNum>
  <w:abstractNum w:abstractNumId="70">
    <w:nsid w:val="10F0DB0B"/>
    <w:multiLevelType w:val="singleLevel"/>
    <w:tmpl w:val="10F0DB0B"/>
    <w:lvl w:ilvl="0" w:tentative="0">
      <w:start w:val="2"/>
      <w:numFmt w:val="decimal"/>
      <w:lvlText w:val="%1."/>
      <w:lvlJc w:val="left"/>
      <w:rPr>
        <w:color w:val="3370FF"/>
      </w:rPr>
    </w:lvl>
  </w:abstractNum>
  <w:abstractNum w:abstractNumId="71">
    <w:nsid w:val="1450273B"/>
    <w:multiLevelType w:val="singleLevel"/>
    <w:tmpl w:val="1450273B"/>
    <w:lvl w:ilvl="0" w:tentative="0">
      <w:start w:val="12"/>
      <w:numFmt w:val="decimal"/>
      <w:lvlText w:val="%1."/>
      <w:lvlJc w:val="left"/>
      <w:rPr>
        <w:color w:val="3370FF"/>
      </w:rPr>
    </w:lvl>
  </w:abstractNum>
  <w:abstractNum w:abstractNumId="72">
    <w:nsid w:val="18F74015"/>
    <w:multiLevelType w:val="singleLevel"/>
    <w:tmpl w:val="18F74015"/>
    <w:lvl w:ilvl="0" w:tentative="0">
      <w:start w:val="0"/>
      <w:numFmt w:val="bullet"/>
      <w:lvlText w:val="•"/>
      <w:lvlJc w:val="left"/>
      <w:rPr>
        <w:color w:val="3370FF"/>
      </w:rPr>
    </w:lvl>
  </w:abstractNum>
  <w:abstractNum w:abstractNumId="73">
    <w:nsid w:val="1ACDE60F"/>
    <w:multiLevelType w:val="singleLevel"/>
    <w:tmpl w:val="1ACDE60F"/>
    <w:lvl w:ilvl="0" w:tentative="0">
      <w:start w:val="0"/>
      <w:numFmt w:val="bullet"/>
      <w:lvlText w:val="•"/>
      <w:lvlJc w:val="left"/>
      <w:rPr>
        <w:color w:val="3370FF"/>
      </w:rPr>
    </w:lvl>
  </w:abstractNum>
  <w:abstractNum w:abstractNumId="74">
    <w:nsid w:val="1AD50295"/>
    <w:multiLevelType w:val="singleLevel"/>
    <w:tmpl w:val="1AD50295"/>
    <w:lvl w:ilvl="0" w:tentative="0">
      <w:start w:val="22"/>
      <w:numFmt w:val="decimal"/>
      <w:lvlText w:val="%1."/>
      <w:lvlJc w:val="left"/>
      <w:rPr>
        <w:color w:val="3370FF"/>
      </w:rPr>
    </w:lvl>
  </w:abstractNum>
  <w:abstractNum w:abstractNumId="75">
    <w:nsid w:val="1BCBBCF0"/>
    <w:multiLevelType w:val="singleLevel"/>
    <w:tmpl w:val="1BCBBCF0"/>
    <w:lvl w:ilvl="0" w:tentative="0">
      <w:start w:val="10"/>
      <w:numFmt w:val="decimal"/>
      <w:lvlText w:val="%1."/>
      <w:lvlJc w:val="left"/>
      <w:rPr>
        <w:color w:val="3370FF"/>
      </w:rPr>
    </w:lvl>
  </w:abstractNum>
  <w:abstractNum w:abstractNumId="76">
    <w:nsid w:val="1C257C7B"/>
    <w:multiLevelType w:val="singleLevel"/>
    <w:tmpl w:val="1C257C7B"/>
    <w:lvl w:ilvl="0" w:tentative="0">
      <w:start w:val="0"/>
      <w:numFmt w:val="bullet"/>
      <w:lvlText w:val="•"/>
      <w:lvlJc w:val="left"/>
      <w:rPr>
        <w:color w:val="3370FF"/>
      </w:rPr>
    </w:lvl>
  </w:abstractNum>
  <w:abstractNum w:abstractNumId="77">
    <w:nsid w:val="21B3B1B1"/>
    <w:multiLevelType w:val="singleLevel"/>
    <w:tmpl w:val="21B3B1B1"/>
    <w:lvl w:ilvl="0" w:tentative="0">
      <w:start w:val="8"/>
      <w:numFmt w:val="decimal"/>
      <w:lvlText w:val="%1."/>
      <w:lvlJc w:val="left"/>
      <w:rPr>
        <w:color w:val="3370FF"/>
      </w:rPr>
    </w:lvl>
  </w:abstractNum>
  <w:abstractNum w:abstractNumId="78">
    <w:nsid w:val="227C9188"/>
    <w:multiLevelType w:val="singleLevel"/>
    <w:tmpl w:val="227C9188"/>
    <w:lvl w:ilvl="0" w:tentative="0">
      <w:start w:val="5"/>
      <w:numFmt w:val="decimal"/>
      <w:lvlText w:val="%1."/>
      <w:lvlJc w:val="left"/>
      <w:rPr>
        <w:color w:val="3370FF"/>
      </w:rPr>
    </w:lvl>
  </w:abstractNum>
  <w:abstractNum w:abstractNumId="79">
    <w:nsid w:val="23E97754"/>
    <w:multiLevelType w:val="singleLevel"/>
    <w:tmpl w:val="23E97754"/>
    <w:lvl w:ilvl="0" w:tentative="0">
      <w:start w:val="0"/>
      <w:numFmt w:val="bullet"/>
      <w:lvlText w:val="•"/>
      <w:lvlJc w:val="left"/>
      <w:rPr>
        <w:color w:val="3370FF"/>
      </w:rPr>
    </w:lvl>
  </w:abstractNum>
  <w:abstractNum w:abstractNumId="80">
    <w:nsid w:val="243FCF68"/>
    <w:multiLevelType w:val="singleLevel"/>
    <w:tmpl w:val="243FCF68"/>
    <w:lvl w:ilvl="0" w:tentative="0">
      <w:start w:val="0"/>
      <w:numFmt w:val="bullet"/>
      <w:lvlText w:val="•"/>
      <w:lvlJc w:val="left"/>
      <w:rPr>
        <w:color w:val="3370FF"/>
      </w:rPr>
    </w:lvl>
  </w:abstractNum>
  <w:abstractNum w:abstractNumId="81">
    <w:nsid w:val="2470EC97"/>
    <w:multiLevelType w:val="singleLevel"/>
    <w:tmpl w:val="2470EC97"/>
    <w:lvl w:ilvl="0" w:tentative="0">
      <w:start w:val="0"/>
      <w:numFmt w:val="bullet"/>
      <w:lvlText w:val="•"/>
      <w:lvlJc w:val="left"/>
      <w:rPr>
        <w:color w:val="3370FF"/>
      </w:rPr>
    </w:lvl>
  </w:abstractNum>
  <w:abstractNum w:abstractNumId="82">
    <w:nsid w:val="251342A6"/>
    <w:multiLevelType w:val="singleLevel"/>
    <w:tmpl w:val="251342A6"/>
    <w:lvl w:ilvl="0" w:tentative="0">
      <w:start w:val="16"/>
      <w:numFmt w:val="decimal"/>
      <w:lvlText w:val="%1."/>
      <w:lvlJc w:val="left"/>
      <w:rPr>
        <w:color w:val="3370FF"/>
      </w:rPr>
    </w:lvl>
  </w:abstractNum>
  <w:abstractNum w:abstractNumId="83">
    <w:nsid w:val="25B654F3"/>
    <w:multiLevelType w:val="singleLevel"/>
    <w:tmpl w:val="25B654F3"/>
    <w:lvl w:ilvl="0" w:tentative="0">
      <w:start w:val="0"/>
      <w:numFmt w:val="bullet"/>
      <w:lvlText w:val="•"/>
      <w:lvlJc w:val="left"/>
      <w:rPr>
        <w:color w:val="3370FF"/>
      </w:rPr>
    </w:lvl>
  </w:abstractNum>
  <w:abstractNum w:abstractNumId="84">
    <w:nsid w:val="2A8F537B"/>
    <w:multiLevelType w:val="singleLevel"/>
    <w:tmpl w:val="2A8F537B"/>
    <w:lvl w:ilvl="0" w:tentative="0">
      <w:start w:val="0"/>
      <w:numFmt w:val="bullet"/>
      <w:lvlText w:val="•"/>
      <w:lvlJc w:val="left"/>
      <w:rPr>
        <w:color w:val="3370FF"/>
      </w:rPr>
    </w:lvl>
  </w:abstractNum>
  <w:abstractNum w:abstractNumId="85">
    <w:nsid w:val="2B3F3F89"/>
    <w:multiLevelType w:val="singleLevel"/>
    <w:tmpl w:val="2B3F3F89"/>
    <w:lvl w:ilvl="0" w:tentative="0">
      <w:start w:val="12"/>
      <w:numFmt w:val="decimal"/>
      <w:lvlText w:val="%1."/>
      <w:lvlJc w:val="left"/>
      <w:rPr>
        <w:color w:val="3370FF"/>
      </w:rPr>
    </w:lvl>
  </w:abstractNum>
  <w:abstractNum w:abstractNumId="86">
    <w:nsid w:val="2F2D79CE"/>
    <w:multiLevelType w:val="singleLevel"/>
    <w:tmpl w:val="2F2D79CE"/>
    <w:lvl w:ilvl="0" w:tentative="0">
      <w:start w:val="0"/>
      <w:numFmt w:val="bullet"/>
      <w:lvlText w:val="•"/>
      <w:lvlJc w:val="left"/>
      <w:rPr>
        <w:color w:val="3370FF"/>
      </w:rPr>
    </w:lvl>
  </w:abstractNum>
  <w:abstractNum w:abstractNumId="87">
    <w:nsid w:val="30A0AC00"/>
    <w:multiLevelType w:val="singleLevel"/>
    <w:tmpl w:val="30A0AC00"/>
    <w:lvl w:ilvl="0" w:tentative="0">
      <w:start w:val="0"/>
      <w:numFmt w:val="bullet"/>
      <w:lvlText w:val="•"/>
      <w:lvlJc w:val="left"/>
      <w:rPr>
        <w:color w:val="3370FF"/>
      </w:rPr>
    </w:lvl>
  </w:abstractNum>
  <w:abstractNum w:abstractNumId="88">
    <w:nsid w:val="30FC5B15"/>
    <w:multiLevelType w:val="singleLevel"/>
    <w:tmpl w:val="30FC5B15"/>
    <w:lvl w:ilvl="0" w:tentative="0">
      <w:start w:val="0"/>
      <w:numFmt w:val="bullet"/>
      <w:lvlText w:val="•"/>
      <w:lvlJc w:val="left"/>
      <w:rPr>
        <w:color w:val="3370FF"/>
      </w:rPr>
    </w:lvl>
  </w:abstractNum>
  <w:abstractNum w:abstractNumId="89">
    <w:nsid w:val="322D85CA"/>
    <w:multiLevelType w:val="singleLevel"/>
    <w:tmpl w:val="322D85CA"/>
    <w:lvl w:ilvl="0" w:tentative="0">
      <w:start w:val="0"/>
      <w:numFmt w:val="bullet"/>
      <w:lvlText w:val="•"/>
      <w:lvlJc w:val="left"/>
      <w:rPr>
        <w:color w:val="3370FF"/>
      </w:rPr>
    </w:lvl>
  </w:abstractNum>
  <w:abstractNum w:abstractNumId="90">
    <w:nsid w:val="32A7AF2D"/>
    <w:multiLevelType w:val="singleLevel"/>
    <w:tmpl w:val="32A7AF2D"/>
    <w:lvl w:ilvl="0" w:tentative="0">
      <w:start w:val="0"/>
      <w:numFmt w:val="bullet"/>
      <w:lvlText w:val="•"/>
      <w:lvlJc w:val="left"/>
      <w:rPr>
        <w:color w:val="3370FF"/>
      </w:rPr>
    </w:lvl>
  </w:abstractNum>
  <w:abstractNum w:abstractNumId="91">
    <w:nsid w:val="35E83B33"/>
    <w:multiLevelType w:val="singleLevel"/>
    <w:tmpl w:val="35E83B33"/>
    <w:lvl w:ilvl="0" w:tentative="0">
      <w:start w:val="0"/>
      <w:numFmt w:val="bullet"/>
      <w:lvlText w:val="•"/>
      <w:lvlJc w:val="left"/>
      <w:rPr>
        <w:color w:val="3370FF"/>
      </w:rPr>
    </w:lvl>
  </w:abstractNum>
  <w:abstractNum w:abstractNumId="92">
    <w:nsid w:val="39A0D9AC"/>
    <w:multiLevelType w:val="singleLevel"/>
    <w:tmpl w:val="39A0D9AC"/>
    <w:lvl w:ilvl="0" w:tentative="0">
      <w:start w:val="0"/>
      <w:numFmt w:val="bullet"/>
      <w:lvlText w:val="•"/>
      <w:lvlJc w:val="left"/>
      <w:rPr>
        <w:color w:val="3370FF"/>
      </w:rPr>
    </w:lvl>
  </w:abstractNum>
  <w:abstractNum w:abstractNumId="93">
    <w:nsid w:val="3B8127DF"/>
    <w:multiLevelType w:val="singleLevel"/>
    <w:tmpl w:val="3B8127DF"/>
    <w:lvl w:ilvl="0" w:tentative="0">
      <w:start w:val="0"/>
      <w:numFmt w:val="bullet"/>
      <w:lvlText w:val="•"/>
      <w:lvlJc w:val="left"/>
      <w:rPr>
        <w:color w:val="3370FF"/>
      </w:rPr>
    </w:lvl>
  </w:abstractNum>
  <w:abstractNum w:abstractNumId="94">
    <w:nsid w:val="40B249F9"/>
    <w:multiLevelType w:val="singleLevel"/>
    <w:tmpl w:val="40B249F9"/>
    <w:lvl w:ilvl="0" w:tentative="0">
      <w:start w:val="0"/>
      <w:numFmt w:val="bullet"/>
      <w:lvlText w:val="•"/>
      <w:lvlJc w:val="left"/>
      <w:rPr>
        <w:color w:val="3370FF"/>
      </w:rPr>
    </w:lvl>
  </w:abstractNum>
  <w:abstractNum w:abstractNumId="95">
    <w:nsid w:val="40F245EA"/>
    <w:multiLevelType w:val="singleLevel"/>
    <w:tmpl w:val="40F245EA"/>
    <w:lvl w:ilvl="0" w:tentative="0">
      <w:start w:val="1"/>
      <w:numFmt w:val="decimal"/>
      <w:lvlText w:val="%1."/>
      <w:lvlJc w:val="left"/>
      <w:rPr>
        <w:color w:val="3370FF"/>
      </w:rPr>
    </w:lvl>
  </w:abstractNum>
  <w:abstractNum w:abstractNumId="96">
    <w:nsid w:val="46A08BB8"/>
    <w:multiLevelType w:val="singleLevel"/>
    <w:tmpl w:val="46A08BB8"/>
    <w:lvl w:ilvl="0" w:tentative="0">
      <w:start w:val="0"/>
      <w:numFmt w:val="bullet"/>
      <w:lvlText w:val="•"/>
      <w:lvlJc w:val="left"/>
      <w:rPr>
        <w:color w:val="3370FF"/>
      </w:rPr>
    </w:lvl>
  </w:abstractNum>
  <w:abstractNum w:abstractNumId="97">
    <w:nsid w:val="4A51D704"/>
    <w:multiLevelType w:val="singleLevel"/>
    <w:tmpl w:val="4A51D704"/>
    <w:lvl w:ilvl="0" w:tentative="0">
      <w:start w:val="23"/>
      <w:numFmt w:val="decimal"/>
      <w:lvlText w:val="%1."/>
      <w:lvlJc w:val="left"/>
      <w:rPr>
        <w:color w:val="3370FF"/>
      </w:rPr>
    </w:lvl>
  </w:abstractNum>
  <w:abstractNum w:abstractNumId="98">
    <w:nsid w:val="4C1BAE26"/>
    <w:multiLevelType w:val="singleLevel"/>
    <w:tmpl w:val="4C1BAE26"/>
    <w:lvl w:ilvl="0" w:tentative="0">
      <w:start w:val="0"/>
      <w:numFmt w:val="bullet"/>
      <w:lvlText w:val="•"/>
      <w:lvlJc w:val="left"/>
      <w:rPr>
        <w:color w:val="3370FF"/>
      </w:rPr>
    </w:lvl>
  </w:abstractNum>
  <w:abstractNum w:abstractNumId="99">
    <w:nsid w:val="4C3D7A74"/>
    <w:multiLevelType w:val="singleLevel"/>
    <w:tmpl w:val="4C3D7A74"/>
    <w:lvl w:ilvl="0" w:tentative="0">
      <w:start w:val="0"/>
      <w:numFmt w:val="bullet"/>
      <w:lvlText w:val="•"/>
      <w:lvlJc w:val="left"/>
      <w:rPr>
        <w:color w:val="3370FF"/>
      </w:rPr>
    </w:lvl>
  </w:abstractNum>
  <w:abstractNum w:abstractNumId="100">
    <w:nsid w:val="4CD1E351"/>
    <w:multiLevelType w:val="singleLevel"/>
    <w:tmpl w:val="4CD1E351"/>
    <w:lvl w:ilvl="0" w:tentative="0">
      <w:start w:val="18"/>
      <w:numFmt w:val="decimal"/>
      <w:lvlText w:val="%1."/>
      <w:lvlJc w:val="left"/>
      <w:rPr>
        <w:color w:val="3370FF"/>
      </w:rPr>
    </w:lvl>
  </w:abstractNum>
  <w:abstractNum w:abstractNumId="101">
    <w:nsid w:val="4D4DC07F"/>
    <w:multiLevelType w:val="singleLevel"/>
    <w:tmpl w:val="4D4DC07F"/>
    <w:lvl w:ilvl="0" w:tentative="0">
      <w:start w:val="0"/>
      <w:numFmt w:val="bullet"/>
      <w:lvlText w:val="•"/>
      <w:lvlJc w:val="left"/>
      <w:rPr>
        <w:color w:val="3370FF"/>
      </w:rPr>
    </w:lvl>
  </w:abstractNum>
  <w:abstractNum w:abstractNumId="102">
    <w:nsid w:val="4D63189B"/>
    <w:multiLevelType w:val="singleLevel"/>
    <w:tmpl w:val="4D63189B"/>
    <w:lvl w:ilvl="0" w:tentative="0">
      <w:start w:val="3"/>
      <w:numFmt w:val="decimal"/>
      <w:lvlText w:val="%1."/>
      <w:lvlJc w:val="left"/>
      <w:rPr>
        <w:color w:val="3370FF"/>
      </w:rPr>
    </w:lvl>
  </w:abstractNum>
  <w:abstractNum w:abstractNumId="103">
    <w:nsid w:val="4D94DA66"/>
    <w:multiLevelType w:val="singleLevel"/>
    <w:tmpl w:val="4D94DA66"/>
    <w:lvl w:ilvl="0" w:tentative="0">
      <w:start w:val="0"/>
      <w:numFmt w:val="bullet"/>
      <w:lvlText w:val="•"/>
      <w:lvlJc w:val="left"/>
      <w:rPr>
        <w:color w:val="3370FF"/>
      </w:rPr>
    </w:lvl>
  </w:abstractNum>
  <w:abstractNum w:abstractNumId="104">
    <w:nsid w:val="4FB438A5"/>
    <w:multiLevelType w:val="singleLevel"/>
    <w:tmpl w:val="4FB438A5"/>
    <w:lvl w:ilvl="0" w:tentative="0">
      <w:start w:val="4"/>
      <w:numFmt w:val="decimal"/>
      <w:lvlText w:val="%1."/>
      <w:lvlJc w:val="left"/>
      <w:rPr>
        <w:color w:val="3370FF"/>
      </w:rPr>
    </w:lvl>
  </w:abstractNum>
  <w:abstractNum w:abstractNumId="105">
    <w:nsid w:val="51C4BC33"/>
    <w:multiLevelType w:val="singleLevel"/>
    <w:tmpl w:val="51C4BC33"/>
    <w:lvl w:ilvl="0" w:tentative="0">
      <w:start w:val="13"/>
      <w:numFmt w:val="decimal"/>
      <w:lvlText w:val="%1."/>
      <w:lvlJc w:val="left"/>
      <w:rPr>
        <w:color w:val="3370FF"/>
      </w:rPr>
    </w:lvl>
  </w:abstractNum>
  <w:abstractNum w:abstractNumId="106">
    <w:nsid w:val="54701CA1"/>
    <w:multiLevelType w:val="singleLevel"/>
    <w:tmpl w:val="54701CA1"/>
    <w:lvl w:ilvl="0" w:tentative="0">
      <w:start w:val="7"/>
      <w:numFmt w:val="decimal"/>
      <w:lvlText w:val="%1."/>
      <w:lvlJc w:val="left"/>
      <w:rPr>
        <w:color w:val="3370FF"/>
      </w:rPr>
    </w:lvl>
  </w:abstractNum>
  <w:abstractNum w:abstractNumId="107">
    <w:nsid w:val="58765686"/>
    <w:multiLevelType w:val="singleLevel"/>
    <w:tmpl w:val="58765686"/>
    <w:lvl w:ilvl="0" w:tentative="0">
      <w:start w:val="0"/>
      <w:numFmt w:val="bullet"/>
      <w:lvlText w:val="•"/>
      <w:lvlJc w:val="left"/>
      <w:rPr>
        <w:color w:val="3370FF"/>
      </w:rPr>
    </w:lvl>
  </w:abstractNum>
  <w:abstractNum w:abstractNumId="108">
    <w:nsid w:val="59ADCABA"/>
    <w:multiLevelType w:val="singleLevel"/>
    <w:tmpl w:val="59ADCABA"/>
    <w:lvl w:ilvl="0" w:tentative="0">
      <w:start w:val="3"/>
      <w:numFmt w:val="decimal"/>
      <w:lvlText w:val="%1."/>
      <w:lvlJc w:val="left"/>
      <w:rPr>
        <w:color w:val="3370FF"/>
      </w:rPr>
    </w:lvl>
  </w:abstractNum>
  <w:abstractNum w:abstractNumId="109">
    <w:nsid w:val="59EEFD2A"/>
    <w:multiLevelType w:val="singleLevel"/>
    <w:tmpl w:val="59EEFD2A"/>
    <w:lvl w:ilvl="0" w:tentative="0">
      <w:start w:val="3"/>
      <w:numFmt w:val="decimal"/>
      <w:lvlText w:val="%1."/>
      <w:lvlJc w:val="left"/>
      <w:rPr>
        <w:color w:val="3370FF"/>
      </w:rPr>
    </w:lvl>
  </w:abstractNum>
  <w:abstractNum w:abstractNumId="110">
    <w:nsid w:val="5A241D34"/>
    <w:multiLevelType w:val="singleLevel"/>
    <w:tmpl w:val="5A241D34"/>
    <w:lvl w:ilvl="0" w:tentative="0">
      <w:start w:val="0"/>
      <w:numFmt w:val="bullet"/>
      <w:lvlText w:val="•"/>
      <w:lvlJc w:val="left"/>
      <w:rPr>
        <w:color w:val="3370FF"/>
      </w:rPr>
    </w:lvl>
  </w:abstractNum>
  <w:abstractNum w:abstractNumId="111">
    <w:nsid w:val="5E29AB5A"/>
    <w:multiLevelType w:val="singleLevel"/>
    <w:tmpl w:val="5E29AB5A"/>
    <w:lvl w:ilvl="0" w:tentative="0">
      <w:start w:val="0"/>
      <w:numFmt w:val="bullet"/>
      <w:lvlText w:val="•"/>
      <w:lvlJc w:val="left"/>
      <w:rPr>
        <w:color w:val="3370FF"/>
      </w:rPr>
    </w:lvl>
  </w:abstractNum>
  <w:abstractNum w:abstractNumId="112">
    <w:nsid w:val="5FCE4367"/>
    <w:multiLevelType w:val="singleLevel"/>
    <w:tmpl w:val="5FCE4367"/>
    <w:lvl w:ilvl="0" w:tentative="0">
      <w:start w:val="5"/>
      <w:numFmt w:val="decimal"/>
      <w:lvlText w:val="%1."/>
      <w:lvlJc w:val="left"/>
      <w:rPr>
        <w:color w:val="3370FF"/>
      </w:rPr>
    </w:lvl>
  </w:abstractNum>
  <w:abstractNum w:abstractNumId="113">
    <w:nsid w:val="5FFFB1A7"/>
    <w:multiLevelType w:val="singleLevel"/>
    <w:tmpl w:val="5FFFB1A7"/>
    <w:lvl w:ilvl="0" w:tentative="0">
      <w:start w:val="0"/>
      <w:numFmt w:val="bullet"/>
      <w:lvlText w:val="•"/>
      <w:lvlJc w:val="left"/>
      <w:rPr>
        <w:color w:val="3370FF"/>
      </w:rPr>
    </w:lvl>
  </w:abstractNum>
  <w:abstractNum w:abstractNumId="114">
    <w:nsid w:val="60382F6E"/>
    <w:multiLevelType w:val="singleLevel"/>
    <w:tmpl w:val="60382F6E"/>
    <w:lvl w:ilvl="0" w:tentative="0">
      <w:start w:val="0"/>
      <w:numFmt w:val="bullet"/>
      <w:lvlText w:val="•"/>
      <w:lvlJc w:val="left"/>
      <w:rPr>
        <w:color w:val="3370FF"/>
      </w:rPr>
    </w:lvl>
  </w:abstractNum>
  <w:abstractNum w:abstractNumId="115">
    <w:nsid w:val="610EFE5C"/>
    <w:multiLevelType w:val="singleLevel"/>
    <w:tmpl w:val="610EFE5C"/>
    <w:lvl w:ilvl="0" w:tentative="0">
      <w:start w:val="25"/>
      <w:numFmt w:val="decimal"/>
      <w:lvlText w:val="%1."/>
      <w:lvlJc w:val="left"/>
      <w:rPr>
        <w:color w:val="3370FF"/>
      </w:rPr>
    </w:lvl>
  </w:abstractNum>
  <w:abstractNum w:abstractNumId="116">
    <w:nsid w:val="629F7852"/>
    <w:multiLevelType w:val="singleLevel"/>
    <w:tmpl w:val="629F7852"/>
    <w:lvl w:ilvl="0" w:tentative="0">
      <w:start w:val="0"/>
      <w:numFmt w:val="bullet"/>
      <w:lvlText w:val="•"/>
      <w:lvlJc w:val="left"/>
      <w:rPr>
        <w:color w:val="3370FF"/>
      </w:rPr>
    </w:lvl>
  </w:abstractNum>
  <w:abstractNum w:abstractNumId="117">
    <w:nsid w:val="65CD0074"/>
    <w:multiLevelType w:val="singleLevel"/>
    <w:tmpl w:val="65CD0074"/>
    <w:lvl w:ilvl="0" w:tentative="0">
      <w:start w:val="0"/>
      <w:numFmt w:val="bullet"/>
      <w:lvlText w:val="•"/>
      <w:lvlJc w:val="left"/>
      <w:rPr>
        <w:color w:val="3370FF"/>
      </w:rPr>
    </w:lvl>
  </w:abstractNum>
  <w:abstractNum w:abstractNumId="118">
    <w:nsid w:val="68B298F7"/>
    <w:multiLevelType w:val="singleLevel"/>
    <w:tmpl w:val="68B298F7"/>
    <w:lvl w:ilvl="0" w:tentative="0">
      <w:start w:val="14"/>
      <w:numFmt w:val="decimal"/>
      <w:lvlText w:val="%1."/>
      <w:lvlJc w:val="left"/>
      <w:rPr>
        <w:color w:val="3370FF"/>
      </w:rPr>
    </w:lvl>
  </w:abstractNum>
  <w:abstractNum w:abstractNumId="119">
    <w:nsid w:val="72183CF9"/>
    <w:multiLevelType w:val="singleLevel"/>
    <w:tmpl w:val="72183CF9"/>
    <w:lvl w:ilvl="0" w:tentative="0">
      <w:start w:val="0"/>
      <w:numFmt w:val="bullet"/>
      <w:lvlText w:val="•"/>
      <w:lvlJc w:val="left"/>
      <w:rPr>
        <w:color w:val="3370FF"/>
      </w:rPr>
    </w:lvl>
  </w:abstractNum>
  <w:abstractNum w:abstractNumId="120">
    <w:nsid w:val="74C28B35"/>
    <w:multiLevelType w:val="singleLevel"/>
    <w:tmpl w:val="74C28B35"/>
    <w:lvl w:ilvl="0" w:tentative="0">
      <w:start w:val="0"/>
      <w:numFmt w:val="bullet"/>
      <w:lvlText w:val="•"/>
      <w:lvlJc w:val="left"/>
      <w:rPr>
        <w:color w:val="3370FF"/>
      </w:rPr>
    </w:lvl>
  </w:abstractNum>
  <w:abstractNum w:abstractNumId="121">
    <w:nsid w:val="77ECEA79"/>
    <w:multiLevelType w:val="singleLevel"/>
    <w:tmpl w:val="77ECEA79"/>
    <w:lvl w:ilvl="0" w:tentative="0">
      <w:start w:val="0"/>
      <w:numFmt w:val="bullet"/>
      <w:lvlText w:val="•"/>
      <w:lvlJc w:val="left"/>
      <w:rPr>
        <w:color w:val="3370FF"/>
      </w:rPr>
    </w:lvl>
  </w:abstractNum>
  <w:abstractNum w:abstractNumId="122">
    <w:nsid w:val="79AA4FA4"/>
    <w:multiLevelType w:val="singleLevel"/>
    <w:tmpl w:val="79AA4FA4"/>
    <w:lvl w:ilvl="0" w:tentative="0">
      <w:start w:val="0"/>
      <w:numFmt w:val="bullet"/>
      <w:lvlText w:val="•"/>
      <w:lvlJc w:val="left"/>
      <w:rPr>
        <w:color w:val="3370FF"/>
      </w:rPr>
    </w:lvl>
  </w:abstractNum>
  <w:abstractNum w:abstractNumId="123">
    <w:nsid w:val="7C246926"/>
    <w:multiLevelType w:val="singleLevel"/>
    <w:tmpl w:val="7C246926"/>
    <w:lvl w:ilvl="0" w:tentative="0">
      <w:start w:val="0"/>
      <w:numFmt w:val="bullet"/>
      <w:lvlText w:val="•"/>
      <w:lvlJc w:val="left"/>
      <w:rPr>
        <w:color w:val="3370FF"/>
      </w:rPr>
    </w:lvl>
  </w:abstractNum>
  <w:abstractNum w:abstractNumId="124">
    <w:nsid w:val="7DEC2089"/>
    <w:multiLevelType w:val="singleLevel"/>
    <w:tmpl w:val="7DEC2089"/>
    <w:lvl w:ilvl="0" w:tentative="0">
      <w:start w:val="0"/>
      <w:numFmt w:val="bullet"/>
      <w:lvlText w:val="•"/>
      <w:lvlJc w:val="left"/>
      <w:rPr>
        <w:color w:val="3370FF"/>
      </w:rPr>
    </w:lvl>
  </w:abstractNum>
  <w:num w:numId="1">
    <w:abstractNumId w:val="60"/>
  </w:num>
  <w:num w:numId="2">
    <w:abstractNumId w:val="43"/>
  </w:num>
  <w:num w:numId="3">
    <w:abstractNumId w:val="108"/>
  </w:num>
  <w:num w:numId="4">
    <w:abstractNumId w:val="36"/>
  </w:num>
  <w:num w:numId="5">
    <w:abstractNumId w:val="28"/>
  </w:num>
  <w:num w:numId="6">
    <w:abstractNumId w:val="65"/>
  </w:num>
  <w:num w:numId="7">
    <w:abstractNumId w:val="83"/>
  </w:num>
  <w:num w:numId="8">
    <w:abstractNumId w:val="119"/>
  </w:num>
  <w:num w:numId="9">
    <w:abstractNumId w:val="62"/>
  </w:num>
  <w:num w:numId="10">
    <w:abstractNumId w:val="9"/>
  </w:num>
  <w:num w:numId="11">
    <w:abstractNumId w:val="84"/>
  </w:num>
  <w:num w:numId="12">
    <w:abstractNumId w:val="110"/>
  </w:num>
  <w:num w:numId="13">
    <w:abstractNumId w:val="40"/>
  </w:num>
  <w:num w:numId="14">
    <w:abstractNumId w:val="101"/>
  </w:num>
  <w:num w:numId="15">
    <w:abstractNumId w:val="56"/>
  </w:num>
  <w:num w:numId="16">
    <w:abstractNumId w:val="81"/>
  </w:num>
  <w:num w:numId="17">
    <w:abstractNumId w:val="48"/>
  </w:num>
  <w:num w:numId="18">
    <w:abstractNumId w:val="46"/>
  </w:num>
  <w:num w:numId="19">
    <w:abstractNumId w:val="16"/>
  </w:num>
  <w:num w:numId="20">
    <w:abstractNumId w:val="98"/>
  </w:num>
  <w:num w:numId="21">
    <w:abstractNumId w:val="114"/>
  </w:num>
  <w:num w:numId="22">
    <w:abstractNumId w:val="68"/>
  </w:num>
  <w:num w:numId="23">
    <w:abstractNumId w:val="96"/>
  </w:num>
  <w:num w:numId="24">
    <w:abstractNumId w:val="25"/>
  </w:num>
  <w:num w:numId="25">
    <w:abstractNumId w:val="123"/>
  </w:num>
  <w:num w:numId="26">
    <w:abstractNumId w:val="121"/>
  </w:num>
  <w:num w:numId="27">
    <w:abstractNumId w:val="35"/>
  </w:num>
  <w:num w:numId="28">
    <w:abstractNumId w:val="116"/>
  </w:num>
  <w:num w:numId="29">
    <w:abstractNumId w:val="10"/>
  </w:num>
  <w:num w:numId="30">
    <w:abstractNumId w:val="92"/>
  </w:num>
  <w:num w:numId="31">
    <w:abstractNumId w:val="4"/>
  </w:num>
  <w:num w:numId="32">
    <w:abstractNumId w:val="107"/>
  </w:num>
  <w:num w:numId="33">
    <w:abstractNumId w:val="124"/>
  </w:num>
  <w:num w:numId="34">
    <w:abstractNumId w:val="1"/>
  </w:num>
  <w:num w:numId="35">
    <w:abstractNumId w:val="80"/>
  </w:num>
  <w:num w:numId="36">
    <w:abstractNumId w:val="103"/>
  </w:num>
  <w:num w:numId="37">
    <w:abstractNumId w:val="58"/>
  </w:num>
  <w:num w:numId="38">
    <w:abstractNumId w:val="50"/>
  </w:num>
  <w:num w:numId="39">
    <w:abstractNumId w:val="88"/>
  </w:num>
  <w:num w:numId="40">
    <w:abstractNumId w:val="122"/>
  </w:num>
  <w:num w:numId="41">
    <w:abstractNumId w:val="31"/>
  </w:num>
  <w:num w:numId="42">
    <w:abstractNumId w:val="7"/>
  </w:num>
  <w:num w:numId="43">
    <w:abstractNumId w:val="30"/>
  </w:num>
  <w:num w:numId="44">
    <w:abstractNumId w:val="111"/>
  </w:num>
  <w:num w:numId="45">
    <w:abstractNumId w:val="3"/>
  </w:num>
  <w:num w:numId="46">
    <w:abstractNumId w:val="73"/>
  </w:num>
  <w:num w:numId="47">
    <w:abstractNumId w:val="6"/>
  </w:num>
  <w:num w:numId="48">
    <w:abstractNumId w:val="113"/>
  </w:num>
  <w:num w:numId="49">
    <w:abstractNumId w:val="120"/>
  </w:num>
  <w:num w:numId="50">
    <w:abstractNumId w:val="99"/>
  </w:num>
  <w:num w:numId="51">
    <w:abstractNumId w:val="89"/>
  </w:num>
  <w:num w:numId="52">
    <w:abstractNumId w:val="117"/>
  </w:num>
  <w:num w:numId="53">
    <w:abstractNumId w:val="66"/>
  </w:num>
  <w:num w:numId="54">
    <w:abstractNumId w:val="67"/>
  </w:num>
  <w:num w:numId="55">
    <w:abstractNumId w:val="45"/>
  </w:num>
  <w:num w:numId="56">
    <w:abstractNumId w:val="90"/>
  </w:num>
  <w:num w:numId="57">
    <w:abstractNumId w:val="76"/>
  </w:num>
  <w:num w:numId="58">
    <w:abstractNumId w:val="79"/>
  </w:num>
  <w:num w:numId="59">
    <w:abstractNumId w:val="27"/>
  </w:num>
  <w:num w:numId="60">
    <w:abstractNumId w:val="94"/>
  </w:num>
  <w:num w:numId="61">
    <w:abstractNumId w:val="91"/>
  </w:num>
  <w:num w:numId="62">
    <w:abstractNumId w:val="63"/>
  </w:num>
  <w:num w:numId="63">
    <w:abstractNumId w:val="38"/>
  </w:num>
  <w:num w:numId="64">
    <w:abstractNumId w:val="26"/>
  </w:num>
  <w:num w:numId="65">
    <w:abstractNumId w:val="93"/>
  </w:num>
  <w:num w:numId="66">
    <w:abstractNumId w:val="21"/>
  </w:num>
  <w:num w:numId="67">
    <w:abstractNumId w:val="87"/>
  </w:num>
  <w:num w:numId="68">
    <w:abstractNumId w:val="59"/>
  </w:num>
  <w:num w:numId="69">
    <w:abstractNumId w:val="72"/>
  </w:num>
  <w:num w:numId="70">
    <w:abstractNumId w:val="51"/>
  </w:num>
  <w:num w:numId="71">
    <w:abstractNumId w:val="39"/>
  </w:num>
  <w:num w:numId="72">
    <w:abstractNumId w:val="20"/>
  </w:num>
  <w:num w:numId="73">
    <w:abstractNumId w:val="47"/>
  </w:num>
  <w:num w:numId="74">
    <w:abstractNumId w:val="29"/>
  </w:num>
  <w:num w:numId="75">
    <w:abstractNumId w:val="86"/>
  </w:num>
  <w:num w:numId="76">
    <w:abstractNumId w:val="53"/>
  </w:num>
  <w:num w:numId="77">
    <w:abstractNumId w:val="13"/>
  </w:num>
  <w:num w:numId="78">
    <w:abstractNumId w:val="109"/>
  </w:num>
  <w:num w:numId="79">
    <w:abstractNumId w:val="33"/>
  </w:num>
  <w:num w:numId="80">
    <w:abstractNumId w:val="24"/>
  </w:num>
  <w:num w:numId="81">
    <w:abstractNumId w:val="11"/>
  </w:num>
  <w:num w:numId="82">
    <w:abstractNumId w:val="17"/>
  </w:num>
  <w:num w:numId="83">
    <w:abstractNumId w:val="23"/>
  </w:num>
  <w:num w:numId="84">
    <w:abstractNumId w:val="8"/>
  </w:num>
  <w:num w:numId="85">
    <w:abstractNumId w:val="75"/>
  </w:num>
  <w:num w:numId="86">
    <w:abstractNumId w:val="34"/>
  </w:num>
  <w:num w:numId="87">
    <w:abstractNumId w:val="71"/>
  </w:num>
  <w:num w:numId="88">
    <w:abstractNumId w:val="44"/>
  </w:num>
  <w:num w:numId="89">
    <w:abstractNumId w:val="118"/>
  </w:num>
  <w:num w:numId="90">
    <w:abstractNumId w:val="0"/>
  </w:num>
  <w:num w:numId="91">
    <w:abstractNumId w:val="32"/>
  </w:num>
  <w:num w:numId="92">
    <w:abstractNumId w:val="57"/>
  </w:num>
  <w:num w:numId="93">
    <w:abstractNumId w:val="100"/>
  </w:num>
  <w:num w:numId="94">
    <w:abstractNumId w:val="69"/>
  </w:num>
  <w:num w:numId="95">
    <w:abstractNumId w:val="14"/>
  </w:num>
  <w:num w:numId="96">
    <w:abstractNumId w:val="49"/>
  </w:num>
  <w:num w:numId="97">
    <w:abstractNumId w:val="74"/>
  </w:num>
  <w:num w:numId="98">
    <w:abstractNumId w:val="97"/>
  </w:num>
  <w:num w:numId="99">
    <w:abstractNumId w:val="22"/>
  </w:num>
  <w:num w:numId="100">
    <w:abstractNumId w:val="115"/>
  </w:num>
  <w:num w:numId="101">
    <w:abstractNumId w:val="2"/>
  </w:num>
  <w:num w:numId="102">
    <w:abstractNumId w:val="5"/>
  </w:num>
  <w:num w:numId="103">
    <w:abstractNumId w:val="61"/>
  </w:num>
  <w:num w:numId="104">
    <w:abstractNumId w:val="19"/>
  </w:num>
  <w:num w:numId="105">
    <w:abstractNumId w:val="37"/>
  </w:num>
  <w:num w:numId="106">
    <w:abstractNumId w:val="41"/>
  </w:num>
  <w:num w:numId="107">
    <w:abstractNumId w:val="55"/>
  </w:num>
  <w:num w:numId="108">
    <w:abstractNumId w:val="112"/>
  </w:num>
  <w:num w:numId="109">
    <w:abstractNumId w:val="54"/>
  </w:num>
  <w:num w:numId="110">
    <w:abstractNumId w:val="106"/>
  </w:num>
  <w:num w:numId="111">
    <w:abstractNumId w:val="77"/>
  </w:num>
  <w:num w:numId="112">
    <w:abstractNumId w:val="12"/>
  </w:num>
  <w:num w:numId="113">
    <w:abstractNumId w:val="64"/>
  </w:num>
  <w:num w:numId="114">
    <w:abstractNumId w:val="18"/>
  </w:num>
  <w:num w:numId="115">
    <w:abstractNumId w:val="85"/>
  </w:num>
  <w:num w:numId="116">
    <w:abstractNumId w:val="105"/>
  </w:num>
  <w:num w:numId="117">
    <w:abstractNumId w:val="42"/>
  </w:num>
  <w:num w:numId="118">
    <w:abstractNumId w:val="15"/>
  </w:num>
  <w:num w:numId="119">
    <w:abstractNumId w:val="82"/>
  </w:num>
  <w:num w:numId="120">
    <w:abstractNumId w:val="95"/>
  </w:num>
  <w:num w:numId="121">
    <w:abstractNumId w:val="70"/>
  </w:num>
  <w:num w:numId="122">
    <w:abstractNumId w:val="102"/>
  </w:num>
  <w:num w:numId="123">
    <w:abstractNumId w:val="104"/>
  </w:num>
  <w:num w:numId="124">
    <w:abstractNumId w:val="78"/>
  </w:num>
  <w:num w:numId="125">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3561F09"/>
    <w:rsid w:val="1BFB1448"/>
    <w:rsid w:val="2E355705"/>
    <w:rsid w:val="3997513E"/>
    <w:rsid w:val="4F7700A3"/>
    <w:rsid w:val="5A9F3CAF"/>
    <w:rsid w:val="5EF17B14"/>
    <w:rsid w:val="680D6114"/>
    <w:rsid w:val="6E3C0F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4314</Words>
  <Characters>8018</Characters>
  <TotalTime>5</TotalTime>
  <ScaleCrop>false</ScaleCrop>
  <LinksUpToDate>false</LinksUpToDate>
  <CharactersWithSpaces>8670</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2026-02-26T15:21:00Z</dcterms:created>
  <dc:creator>Apache POI</dc:creator>
  <cp:lastModifiedBy>Administrator</cp:lastModifiedBy>
  <dcterms:modified xsi:type="dcterms:W3CDTF">2026-05-13T08:25:03Z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109DB18A2540454C906DD459237229EC_12</vt:lpwstr>
  </property>
</Properties>
</file>